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BAD4E" w14:textId="1DBA922D" w:rsidR="00710D18" w:rsidRPr="00430C54" w:rsidRDefault="00710D18" w:rsidP="0082485B">
      <w:pPr>
        <w:pStyle w:val="Kop1"/>
      </w:pPr>
      <w:bookmarkStart w:id="0" w:name="_Toc331426315"/>
      <w:bookmarkStart w:id="1" w:name="_Toc367171637"/>
      <w:bookmarkStart w:id="2" w:name="_Toc374524304"/>
      <w:bookmarkStart w:id="3" w:name="bwKopBijlageh_VerklaringInzakeArbeid"/>
      <w:bookmarkStart w:id="4" w:name="_Toc427068628"/>
      <w:bookmarkStart w:id="5" w:name="_Toc452539836"/>
      <w:bookmarkStart w:id="6" w:name="_Toc467756128"/>
      <w:bookmarkStart w:id="7" w:name="_GoBack"/>
      <w:bookmarkEnd w:id="7"/>
      <w:r w:rsidRPr="00430C54">
        <w:t xml:space="preserve">bijlage 13: Verklaring inzake </w:t>
      </w:r>
      <w:r w:rsidRPr="00C85659">
        <w:t>de verplichtingen op het gebied van het milieu-, sociaal</w:t>
      </w:r>
      <w:r w:rsidR="00F71CB6">
        <w:t>-</w:t>
      </w:r>
      <w:r w:rsidRPr="00C85659">
        <w:t xml:space="preserve"> en arbeidsrecht</w:t>
      </w:r>
      <w:bookmarkEnd w:id="1"/>
      <w:bookmarkEnd w:id="2"/>
      <w:bookmarkEnd w:id="4"/>
      <w:bookmarkEnd w:id="5"/>
      <w:bookmarkEnd w:id="6"/>
    </w:p>
    <w:p w14:paraId="71E457B5" w14:textId="77777777" w:rsidR="00710D18" w:rsidRPr="00430C54" w:rsidRDefault="00710D18" w:rsidP="0082485B">
      <w:pPr>
        <w:spacing w:line="260" w:lineRule="atLeast"/>
        <w:rPr>
          <w:szCs w:val="18"/>
        </w:rPr>
      </w:pPr>
    </w:p>
    <w:bookmarkEnd w:id="3"/>
    <w:p w14:paraId="6005BACE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 xml:space="preserve">Naam en adres van de onderneming: </w:t>
      </w:r>
      <w:r w:rsidRPr="00430C54">
        <w:rPr>
          <w:szCs w:val="18"/>
        </w:rPr>
        <w:br/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14:paraId="56DC5B02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14:paraId="5E9C4453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2BF613DF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>………………………………………………………………………………………………………………………</w:t>
      </w:r>
    </w:p>
    <w:p w14:paraId="1A65252F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br/>
        <w:t>Contactpersoon van de onderneming (naam, e</w:t>
      </w:r>
      <w:r>
        <w:rPr>
          <w:szCs w:val="18"/>
        </w:rPr>
        <w:t>-</w:t>
      </w:r>
      <w:r w:rsidRPr="00430C54">
        <w:rPr>
          <w:szCs w:val="18"/>
        </w:rPr>
        <w:t>mail, telefoon):</w:t>
      </w:r>
    </w:p>
    <w:p w14:paraId="35504761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63CF1CC4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>………………………………………………………………………………………………………………………</w:t>
      </w:r>
    </w:p>
    <w:p w14:paraId="1B8F84D0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6BE6F1D5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 xml:space="preserve">Ondergetekende verklaart bij de voorbereiding van zijn inschrijving rekening gehouden te hebben met de verplichtingen </w:t>
      </w:r>
      <w:r>
        <w:rPr>
          <w:szCs w:val="18"/>
        </w:rPr>
        <w:t xml:space="preserve">op het gebied van </w:t>
      </w:r>
      <w:r w:rsidRPr="00C85659">
        <w:rPr>
          <w:bCs/>
          <w:szCs w:val="18"/>
        </w:rPr>
        <w:t>het milieu-, sociaal en arbeidsrecht uit hoofde van het recht van de Europese Unie, nationale recht of collectieve arbeidsovereenkomsten of uit hoofde van de in bijlage X van richtlijn 2014/24/EU vermelde bepalingen van internationaal milieu-, sociaal en arbeidsrecht</w:t>
      </w:r>
      <w:r w:rsidRPr="00430C54">
        <w:rPr>
          <w:szCs w:val="18"/>
        </w:rPr>
        <w:t>.</w:t>
      </w:r>
    </w:p>
    <w:p w14:paraId="15D86328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2960A2DD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7B54CE00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>Na(a)m(en) vertegenwoordigingsbevoegde ondertekenaar(s):</w:t>
      </w:r>
    </w:p>
    <w:p w14:paraId="7F6FCE68" w14:textId="77777777" w:rsidR="00710D18" w:rsidRPr="00430C54" w:rsidRDefault="00710D18" w:rsidP="0082485B">
      <w:pPr>
        <w:spacing w:line="260" w:lineRule="atLeast"/>
        <w:rPr>
          <w:szCs w:val="18"/>
        </w:rPr>
      </w:pPr>
      <w:r w:rsidRPr="00430C54">
        <w:rPr>
          <w:szCs w:val="18"/>
        </w:rPr>
        <w:t xml:space="preserve"> </w:t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14:paraId="7F4E6815" w14:textId="77777777" w:rsidR="00710D18" w:rsidRPr="00430C54" w:rsidRDefault="00710D18" w:rsidP="0082485B">
      <w:pPr>
        <w:spacing w:line="260" w:lineRule="atLeast"/>
        <w:rPr>
          <w:szCs w:val="18"/>
        </w:rPr>
      </w:pPr>
    </w:p>
    <w:p w14:paraId="639E8781" w14:textId="3FC37F90" w:rsidR="002D77A7" w:rsidRDefault="00AC1C7D" w:rsidP="0082485B">
      <w:pPr>
        <w:spacing w:line="260" w:lineRule="atLeast"/>
        <w:rPr>
          <w:szCs w:val="18"/>
        </w:rPr>
      </w:pPr>
      <w:r>
        <w:rPr>
          <w:szCs w:val="18"/>
        </w:rPr>
        <w:t>Datum:</w:t>
      </w:r>
      <w:r>
        <w:rPr>
          <w:szCs w:val="18"/>
        </w:rPr>
        <w:br/>
      </w:r>
      <w:r>
        <w:rPr>
          <w:szCs w:val="18"/>
        </w:rPr>
        <w:br/>
        <w:t>Handtekening(en):</w:t>
      </w:r>
      <w:bookmarkEnd w:id="0"/>
    </w:p>
    <w:p w14:paraId="53C15068" w14:textId="77777777" w:rsidR="002D77A7" w:rsidRDefault="002D77A7" w:rsidP="0082485B">
      <w:pPr>
        <w:spacing w:line="260" w:lineRule="atLeast"/>
        <w:rPr>
          <w:szCs w:val="18"/>
        </w:rPr>
      </w:pPr>
    </w:p>
    <w:p w14:paraId="3A3678E1" w14:textId="77777777" w:rsidR="002D77A7" w:rsidRDefault="002D77A7" w:rsidP="0082485B">
      <w:pPr>
        <w:spacing w:line="260" w:lineRule="atLeast"/>
        <w:rPr>
          <w:szCs w:val="18"/>
        </w:rPr>
      </w:pPr>
    </w:p>
    <w:p w14:paraId="56C81412" w14:textId="77777777" w:rsidR="002D77A7" w:rsidRDefault="002D77A7" w:rsidP="0082485B">
      <w:pPr>
        <w:spacing w:line="260" w:lineRule="atLeast"/>
        <w:rPr>
          <w:szCs w:val="18"/>
        </w:rPr>
      </w:pPr>
    </w:p>
    <w:p w14:paraId="54B6E98E" w14:textId="77777777" w:rsidR="002D77A7" w:rsidRDefault="002D77A7" w:rsidP="0082485B">
      <w:pPr>
        <w:spacing w:line="260" w:lineRule="atLeast"/>
        <w:rPr>
          <w:szCs w:val="18"/>
        </w:rPr>
      </w:pPr>
    </w:p>
    <w:p w14:paraId="082ABF76" w14:textId="77777777" w:rsidR="002D77A7" w:rsidRDefault="002D77A7" w:rsidP="0082485B">
      <w:pPr>
        <w:spacing w:line="260" w:lineRule="atLeast"/>
        <w:rPr>
          <w:szCs w:val="18"/>
        </w:rPr>
      </w:pPr>
    </w:p>
    <w:p w14:paraId="6AFFC14B" w14:textId="77777777" w:rsidR="002D77A7" w:rsidRDefault="002D77A7" w:rsidP="0082485B">
      <w:pPr>
        <w:spacing w:line="260" w:lineRule="atLeast"/>
        <w:rPr>
          <w:szCs w:val="18"/>
        </w:rPr>
      </w:pPr>
    </w:p>
    <w:p w14:paraId="70A7599F" w14:textId="77777777" w:rsidR="002D77A7" w:rsidRDefault="002D77A7" w:rsidP="0082485B">
      <w:pPr>
        <w:spacing w:line="260" w:lineRule="atLeast"/>
        <w:rPr>
          <w:szCs w:val="18"/>
        </w:rPr>
      </w:pPr>
    </w:p>
    <w:p w14:paraId="5F2620DF" w14:textId="77777777" w:rsidR="002D77A7" w:rsidRDefault="002D77A7" w:rsidP="0082485B">
      <w:pPr>
        <w:spacing w:line="260" w:lineRule="atLeast"/>
        <w:rPr>
          <w:szCs w:val="18"/>
        </w:rPr>
      </w:pPr>
    </w:p>
    <w:p w14:paraId="54C7EB72" w14:textId="77777777" w:rsidR="002D77A7" w:rsidRDefault="002D77A7" w:rsidP="0082485B">
      <w:pPr>
        <w:spacing w:line="260" w:lineRule="atLeast"/>
        <w:rPr>
          <w:szCs w:val="18"/>
        </w:rPr>
      </w:pPr>
    </w:p>
    <w:p w14:paraId="14A0457D" w14:textId="77777777" w:rsidR="002D77A7" w:rsidRDefault="002D77A7" w:rsidP="0082485B">
      <w:pPr>
        <w:spacing w:line="260" w:lineRule="atLeast"/>
        <w:rPr>
          <w:szCs w:val="18"/>
        </w:rPr>
      </w:pPr>
    </w:p>
    <w:p w14:paraId="6396946A" w14:textId="77777777" w:rsidR="002D77A7" w:rsidRDefault="002D77A7" w:rsidP="0082485B">
      <w:pPr>
        <w:spacing w:line="260" w:lineRule="atLeast"/>
        <w:rPr>
          <w:szCs w:val="18"/>
        </w:rPr>
      </w:pPr>
    </w:p>
    <w:p w14:paraId="22C895B4" w14:textId="77777777" w:rsidR="002D77A7" w:rsidRDefault="002D77A7" w:rsidP="0082485B">
      <w:pPr>
        <w:spacing w:line="260" w:lineRule="atLeast"/>
        <w:rPr>
          <w:szCs w:val="18"/>
        </w:rPr>
      </w:pPr>
    </w:p>
    <w:p w14:paraId="0423E326" w14:textId="77777777" w:rsidR="002D77A7" w:rsidRDefault="002D77A7" w:rsidP="0082485B">
      <w:pPr>
        <w:spacing w:line="260" w:lineRule="atLeast"/>
        <w:rPr>
          <w:szCs w:val="18"/>
        </w:rPr>
      </w:pPr>
    </w:p>
    <w:p w14:paraId="6FCDEA97" w14:textId="77777777" w:rsidR="002D77A7" w:rsidRDefault="002D77A7" w:rsidP="0082485B">
      <w:pPr>
        <w:spacing w:line="260" w:lineRule="atLeast"/>
        <w:rPr>
          <w:szCs w:val="18"/>
        </w:rPr>
      </w:pPr>
    </w:p>
    <w:p w14:paraId="49AD8F20" w14:textId="77777777" w:rsidR="002D77A7" w:rsidRPr="00AC1C7D" w:rsidRDefault="002D77A7" w:rsidP="0082485B">
      <w:pPr>
        <w:spacing w:line="260" w:lineRule="atLeast"/>
        <w:rPr>
          <w:szCs w:val="18"/>
        </w:rPr>
      </w:pPr>
    </w:p>
    <w:sectPr w:rsidR="002D77A7" w:rsidRPr="00AC1C7D" w:rsidSect="00CE7AA0">
      <w:headerReference w:type="default" r:id="rId10"/>
      <w:footerReference w:type="even" r:id="rId11"/>
      <w:footerReference w:type="default" r:id="rId12"/>
      <w:footnotePr>
        <w:numRestart w:val="eachPage"/>
      </w:footnotePr>
      <w:pgSz w:w="11905" w:h="16837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45F6C" w14:textId="77777777" w:rsidR="004105EA" w:rsidRDefault="004105EA">
      <w:r>
        <w:separator/>
      </w:r>
    </w:p>
  </w:endnote>
  <w:endnote w:type="continuationSeparator" w:id="0">
    <w:p w14:paraId="49FA3F13" w14:textId="77777777" w:rsidR="004105EA" w:rsidRDefault="0041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8DE9" w14:textId="77777777" w:rsidR="004105EA" w:rsidRDefault="004105E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072FC16" wp14:editId="063DD5F3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8255" t="10160" r="8255" b="762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49B6B1" w14:textId="77777777" w:rsidR="004105EA" w:rsidRDefault="004105EA" w:rsidP="00D23728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8" type="#_x0000_t202" style="position:absolute;margin-left:104.9pt;margin-top:800.3pt;width:99.2pt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" strokecolor="white" strokeweight="0">
              <v:textbox inset="0,0,0,0">
                <w:txbxContent>
                  <w:p w14:paraId="7549B6B1" w14:textId="77777777" w:rsidR="00A12E7D" w:rsidRDefault="00A12E7D" w:rsidP="00D23728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976FA" w14:textId="77777777" w:rsidR="004105EA" w:rsidRDefault="004105E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458BCB" wp14:editId="4010AD4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39763C" w14:textId="77777777" w:rsidR="004105EA" w:rsidRPr="00214014" w:rsidRDefault="004105EA">
                          <w:pPr>
                            <w:jc w:val="center"/>
                            <w:rPr>
                              <w:color w:val="0F243E" w:themeColor="text2" w:themeShade="80"/>
                              <w:szCs w:val="18"/>
                            </w:rPr>
                          </w:pP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begin"/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instrText>PAGE  \* Arabic  \* MERGEFORMAT</w:instrTex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separate"/>
                          </w:r>
                          <w:r w:rsidR="006109BD">
                            <w:rPr>
                              <w:noProof/>
                              <w:color w:val="0F243E" w:themeColor="text2" w:themeShade="80"/>
                              <w:szCs w:val="18"/>
                            </w:rPr>
                            <w:t>1</w: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7" type="#_x0000_t202" style="position:absolute;margin-left:0;margin-top:0;width:30.6pt;height:24.65pt;z-index:25166028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" fillcolor="white [3201]" stroked="f" strokeweight=".5pt">
              <v:textbox style="mso-fit-shape-to-text:t" inset="0,,0">
                <w:txbxContent>
                  <w:p w14:paraId="2039763C" w14:textId="77777777" w:rsidR="004105EA" w:rsidRPr="00214014" w:rsidRDefault="004105EA">
                    <w:pPr>
                      <w:jc w:val="center"/>
                      <w:rPr>
                        <w:color w:val="0F243E" w:themeColor="text2" w:themeShade="80"/>
                        <w:szCs w:val="18"/>
                      </w:rPr>
                    </w:pP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begin"/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instrText>PAGE  \* Arabic  \* MERGEFORMAT</w:instrTex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separate"/>
                    </w:r>
                    <w:r w:rsidR="006109BD">
                      <w:rPr>
                        <w:noProof/>
                        <w:color w:val="0F243E" w:themeColor="text2" w:themeShade="80"/>
                        <w:szCs w:val="18"/>
                      </w:rPr>
                      <w:t>1</w: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8867" w:type="dxa"/>
      <w:jc w:val="center"/>
      <w:tblLook w:val="0000" w:firstRow="0" w:lastRow="0" w:firstColumn="0" w:lastColumn="0" w:noHBand="0" w:noVBand="0"/>
    </w:tblPr>
    <w:tblGrid>
      <w:gridCol w:w="4907"/>
      <w:gridCol w:w="284"/>
      <w:gridCol w:w="3676"/>
    </w:tblGrid>
    <w:tr w:rsidR="004105EA" w:rsidRPr="00382CC8" w14:paraId="3EBBBAD1" w14:textId="77777777" w:rsidTr="00593C64">
      <w:trPr>
        <w:trHeight w:val="466"/>
        <w:jc w:val="center"/>
      </w:trPr>
      <w:tc>
        <w:tcPr>
          <w:tcW w:w="2766" w:type="pct"/>
        </w:tcPr>
        <w:p w14:paraId="0156357B" w14:textId="2E873DA6" w:rsidR="004105EA" w:rsidRPr="00382CC8" w:rsidRDefault="004105EA" w:rsidP="00133729">
          <w:pPr>
            <w:rPr>
              <w:sz w:val="16"/>
              <w:szCs w:val="16"/>
            </w:rPr>
          </w:pPr>
        </w:p>
      </w:tc>
      <w:tc>
        <w:tcPr>
          <w:tcW w:w="160" w:type="pct"/>
        </w:tcPr>
        <w:p w14:paraId="634E6F4C" w14:textId="77777777" w:rsidR="004105EA" w:rsidRPr="00382CC8" w:rsidRDefault="004105EA" w:rsidP="00593C64">
          <w:pPr>
            <w:rPr>
              <w:noProof/>
            </w:rPr>
          </w:pPr>
        </w:p>
      </w:tc>
      <w:tc>
        <w:tcPr>
          <w:tcW w:w="2073" w:type="pct"/>
        </w:tcPr>
        <w:p w14:paraId="5310989E" w14:textId="77777777" w:rsidR="004105EA" w:rsidRPr="00382CC8" w:rsidRDefault="004105EA" w:rsidP="00593C64">
          <w:pPr>
            <w:jc w:val="right"/>
            <w:rPr>
              <w:rFonts w:eastAsia="SimSun"/>
              <w:noProof/>
              <w:sz w:val="16"/>
              <w:szCs w:val="22"/>
            </w:rPr>
          </w:pPr>
          <w:r w:rsidRPr="00382CC8">
            <w:rPr>
              <w:rFonts w:eastAsia="SimSun"/>
              <w:noProof/>
              <w:sz w:val="16"/>
              <w:szCs w:val="22"/>
            </w:rPr>
            <w:t xml:space="preserve">Pagina 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begin"/>
          </w:r>
          <w:r w:rsidRPr="00382CC8">
            <w:rPr>
              <w:rFonts w:eastAsia="SimSun"/>
              <w:noProof/>
              <w:sz w:val="16"/>
              <w:szCs w:val="22"/>
            </w:rPr>
            <w:instrText xml:space="preserve"> PAGE </w:instrText>
          </w:r>
          <w:r w:rsidRPr="00382CC8">
            <w:rPr>
              <w:rFonts w:eastAsia="SimSun"/>
              <w:noProof/>
              <w:sz w:val="16"/>
              <w:szCs w:val="22"/>
            </w:rPr>
            <w:fldChar w:fldCharType="separate"/>
          </w:r>
          <w:r w:rsidR="006109BD">
            <w:rPr>
              <w:rFonts w:eastAsia="SimSun"/>
              <w:noProof/>
              <w:sz w:val="16"/>
              <w:szCs w:val="22"/>
            </w:rPr>
            <w:t>1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end"/>
          </w:r>
          <w:r w:rsidRPr="00382CC8">
            <w:rPr>
              <w:rFonts w:eastAsia="SimSun"/>
              <w:noProof/>
              <w:sz w:val="16"/>
              <w:szCs w:val="22"/>
            </w:rPr>
            <w:t xml:space="preserve"> / 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begin"/>
          </w:r>
          <w:r w:rsidRPr="00382CC8">
            <w:rPr>
              <w:rFonts w:eastAsia="SimSun"/>
              <w:noProof/>
              <w:sz w:val="16"/>
              <w:szCs w:val="22"/>
            </w:rPr>
            <w:instrText xml:space="preserve"> NUMPAGES  </w:instrText>
          </w:r>
          <w:r w:rsidRPr="00382CC8">
            <w:rPr>
              <w:rFonts w:eastAsia="SimSun"/>
              <w:noProof/>
              <w:sz w:val="16"/>
              <w:szCs w:val="22"/>
            </w:rPr>
            <w:fldChar w:fldCharType="separate"/>
          </w:r>
          <w:r w:rsidR="006109BD">
            <w:rPr>
              <w:rFonts w:eastAsia="SimSun"/>
              <w:noProof/>
              <w:sz w:val="16"/>
              <w:szCs w:val="22"/>
            </w:rPr>
            <w:t>1</w:t>
          </w:r>
          <w:r w:rsidRPr="00382CC8">
            <w:rPr>
              <w:rFonts w:eastAsia="SimSun"/>
              <w:noProof/>
              <w:sz w:val="16"/>
              <w:szCs w:val="22"/>
            </w:rPr>
            <w:fldChar w:fldCharType="end"/>
          </w:r>
        </w:p>
      </w:tc>
    </w:tr>
  </w:tbl>
  <w:p w14:paraId="42FAC076" w14:textId="77777777" w:rsidR="004105EA" w:rsidRDefault="004105EA">
    <w:pPr>
      <w:ind w:right="260"/>
      <w:rPr>
        <w:color w:val="0F243E" w:themeColor="text2" w:themeShade="80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3CF72" w14:textId="77777777" w:rsidR="004105EA" w:rsidRDefault="004105EA">
      <w:r>
        <w:rPr>
          <w:color w:val="000000"/>
        </w:rPr>
        <w:separator/>
      </w:r>
    </w:p>
  </w:footnote>
  <w:footnote w:type="continuationSeparator" w:id="0">
    <w:p w14:paraId="0590478D" w14:textId="77777777" w:rsidR="004105EA" w:rsidRDefault="00410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2AF6A" w14:textId="6DC73378" w:rsidR="004105EA" w:rsidRDefault="004105EA" w:rsidP="00593C64">
    <w:pPr>
      <w:pStyle w:val="Koptekst"/>
      <w:rPr>
        <w:b/>
        <w:color w:val="0070C0"/>
        <w:sz w:val="16"/>
        <w:szCs w:val="16"/>
      </w:rPr>
    </w:pPr>
  </w:p>
  <w:p w14:paraId="399036C5" w14:textId="68053109" w:rsidR="004105EA" w:rsidRPr="00382CC8" w:rsidRDefault="004105EA" w:rsidP="00FE4C77">
    <w:pPr>
      <w:pStyle w:val="Koptekst"/>
      <w:jc w:val="center"/>
    </w:pPr>
    <w:r>
      <w:t xml:space="preserve">Aanbestedingsleidraad </w:t>
    </w:r>
    <w:r w:rsidRPr="00382CC8">
      <w:t xml:space="preserve">Versie A | </w:t>
    </w:r>
    <w:r>
      <w:t>Afsluitdijk | Zaaknummer 31091279</w:t>
    </w:r>
    <w:r>
      <w:br/>
    </w:r>
  </w:p>
  <w:p w14:paraId="6C92056C" w14:textId="77777777" w:rsidR="004105EA" w:rsidRDefault="004105E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BulletDash8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8612B"/>
    <w:multiLevelType w:val="hybridMultilevel"/>
    <w:tmpl w:val="09BCD3EE"/>
    <w:lvl w:ilvl="0" w:tplc="7370F1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B4223D"/>
    <w:multiLevelType w:val="hybridMultilevel"/>
    <w:tmpl w:val="8D022420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57F7AFA"/>
    <w:multiLevelType w:val="hybridMultilevel"/>
    <w:tmpl w:val="41304F6A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5B80D98"/>
    <w:multiLevelType w:val="hybridMultilevel"/>
    <w:tmpl w:val="408E1108"/>
    <w:lvl w:ilvl="0" w:tplc="5EFA22D8">
      <w:start w:val="1"/>
      <w:numFmt w:val="bullet"/>
      <w:lvlText w:val="-"/>
      <w:lvlJc w:val="left"/>
      <w:pPr>
        <w:ind w:left="78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06146105"/>
    <w:multiLevelType w:val="hybridMultilevel"/>
    <w:tmpl w:val="72EC303E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0C1F3F6B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FB24AB"/>
    <w:multiLevelType w:val="hybridMultilevel"/>
    <w:tmpl w:val="D4FEBD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65745E"/>
    <w:multiLevelType w:val="hybridMultilevel"/>
    <w:tmpl w:val="F5625CB2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>
    <w:nsid w:val="10DA417A"/>
    <w:multiLevelType w:val="hybridMultilevel"/>
    <w:tmpl w:val="077C872C"/>
    <w:lvl w:ilvl="0" w:tplc="2BBC3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C0014A"/>
    <w:multiLevelType w:val="hybridMultilevel"/>
    <w:tmpl w:val="8E863FC2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22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3">
    <w:nsid w:val="13084A4D"/>
    <w:multiLevelType w:val="hybridMultilevel"/>
    <w:tmpl w:val="61AEB7A4"/>
    <w:lvl w:ilvl="0" w:tplc="04130017">
      <w:start w:val="1"/>
      <w:numFmt w:val="lowerLetter"/>
      <w:lvlText w:val="%1)"/>
      <w:lvlJc w:val="left"/>
      <w:pPr>
        <w:ind w:left="6781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24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25">
    <w:nsid w:val="1355507A"/>
    <w:multiLevelType w:val="hybridMultilevel"/>
    <w:tmpl w:val="5D1083FE"/>
    <w:lvl w:ilvl="0" w:tplc="88A254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468151C"/>
    <w:multiLevelType w:val="hybridMultilevel"/>
    <w:tmpl w:val="0824BB3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471620B"/>
    <w:multiLevelType w:val="hybridMultilevel"/>
    <w:tmpl w:val="37B6D19C"/>
    <w:lvl w:ilvl="0" w:tplc="E3688ECC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4AC33CA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4472ED"/>
    <w:multiLevelType w:val="hybridMultilevel"/>
    <w:tmpl w:val="891448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94B7E93"/>
    <w:multiLevelType w:val="hybridMultilevel"/>
    <w:tmpl w:val="2ACE7E4E"/>
    <w:lvl w:ilvl="0" w:tplc="04130017">
      <w:start w:val="1"/>
      <w:numFmt w:val="lowerLetter"/>
      <w:lvlText w:val="%1)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1A381242"/>
    <w:multiLevelType w:val="hybridMultilevel"/>
    <w:tmpl w:val="278EE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7">
      <w:start w:val="1"/>
      <w:numFmt w:val="lowerLetter"/>
      <w:lvlText w:val="%2)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B4F5429"/>
    <w:multiLevelType w:val="hybridMultilevel"/>
    <w:tmpl w:val="B0926986"/>
    <w:lvl w:ilvl="0" w:tplc="5720FC9C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D464529"/>
    <w:multiLevelType w:val="hybridMultilevel"/>
    <w:tmpl w:val="C428EC80"/>
    <w:lvl w:ilvl="0" w:tplc="155A90CC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30003">
      <w:start w:val="4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D795DF7"/>
    <w:multiLevelType w:val="multilevel"/>
    <w:tmpl w:val="0DF6ED7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720" w:hanging="360"/>
      </w:pPr>
      <w:rPr>
        <w:rFonts w:ascii="Verdana" w:eastAsia="DejaVu Sans" w:hAnsi="Verdana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ECE7FC6"/>
    <w:multiLevelType w:val="hybridMultilevel"/>
    <w:tmpl w:val="522A7984"/>
    <w:lvl w:ilvl="0" w:tplc="467429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A47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60C5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B888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8657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66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D25F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1C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C64E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1FF40A02"/>
    <w:multiLevelType w:val="hybridMultilevel"/>
    <w:tmpl w:val="532898C2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1FFB07A6"/>
    <w:multiLevelType w:val="hybridMultilevel"/>
    <w:tmpl w:val="5D641C0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546F46"/>
    <w:multiLevelType w:val="hybridMultilevel"/>
    <w:tmpl w:val="ED928E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1">
    <w:nsid w:val="216A2556"/>
    <w:multiLevelType w:val="hybridMultilevel"/>
    <w:tmpl w:val="222EBF08"/>
    <w:lvl w:ilvl="0" w:tplc="BC1AA5B6">
      <w:start w:val="1"/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ascii="Century" w:eastAsia="Times New Roman" w:hAnsi="Century" w:cs="Tunga" w:hint="default"/>
        <w:color w:val="auto"/>
      </w:rPr>
    </w:lvl>
    <w:lvl w:ilvl="1" w:tplc="04130003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42">
    <w:nsid w:val="229F64E8"/>
    <w:multiLevelType w:val="hybridMultilevel"/>
    <w:tmpl w:val="BA48053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4981CB3"/>
    <w:multiLevelType w:val="hybridMultilevel"/>
    <w:tmpl w:val="8E863FC2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04130019">
      <w:start w:val="1"/>
      <w:numFmt w:val="lowerLetter"/>
      <w:lvlText w:val="%2."/>
      <w:lvlJc w:val="left"/>
      <w:pPr>
        <w:ind w:left="7501" w:hanging="360"/>
      </w:p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44">
    <w:nsid w:val="24C72868"/>
    <w:multiLevelType w:val="multilevel"/>
    <w:tmpl w:val="C94E6CF0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5">
    <w:nsid w:val="253E6EEF"/>
    <w:multiLevelType w:val="hybridMultilevel"/>
    <w:tmpl w:val="0F384F4A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47A4CCCA">
      <w:numFmt w:val="bullet"/>
      <w:lvlText w:val="-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>
    <w:nsid w:val="28253F13"/>
    <w:multiLevelType w:val="hybridMultilevel"/>
    <w:tmpl w:val="099A94CC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ACC0D3C"/>
    <w:multiLevelType w:val="hybridMultilevel"/>
    <w:tmpl w:val="B3AA256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0">
    <w:nsid w:val="2CA7419D"/>
    <w:multiLevelType w:val="hybridMultilevel"/>
    <w:tmpl w:val="8476249E"/>
    <w:lvl w:ilvl="0" w:tplc="9EBAF4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EE3738B"/>
    <w:multiLevelType w:val="hybridMultilevel"/>
    <w:tmpl w:val="70B2E180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0EE6887"/>
    <w:multiLevelType w:val="hybridMultilevel"/>
    <w:tmpl w:val="13D0698A"/>
    <w:lvl w:ilvl="0" w:tplc="D458F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54">
    <w:nsid w:val="31CB79D8"/>
    <w:multiLevelType w:val="multilevel"/>
    <w:tmpl w:val="06962652"/>
    <w:numStyleLink w:val="Lijststijl"/>
  </w:abstractNum>
  <w:abstractNum w:abstractNumId="55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56">
    <w:nsid w:val="32EE1A34"/>
    <w:multiLevelType w:val="hybridMultilevel"/>
    <w:tmpl w:val="5484D198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CA25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3226936"/>
    <w:multiLevelType w:val="multilevel"/>
    <w:tmpl w:val="9B5A5FF2"/>
    <w:lvl w:ilvl="0">
      <w:start w:val="1"/>
      <w:numFmt w:val="bullet"/>
      <w:pStyle w:val="BulletDash"/>
      <w:lvlText w:val="-"/>
      <w:lvlJc w:val="left"/>
      <w:pPr>
        <w:tabs>
          <w:tab w:val="num" w:pos="0"/>
        </w:tabs>
        <w:ind w:left="709" w:hanging="709"/>
      </w:pPr>
    </w:lvl>
    <w:lvl w:ilvl="1">
      <w:start w:val="1"/>
      <w:numFmt w:val="bullet"/>
      <w:pStyle w:val="BulletDash1"/>
      <w:lvlText w:val="-"/>
      <w:lvlJc w:val="left"/>
      <w:pPr>
        <w:tabs>
          <w:tab w:val="num" w:pos="1559"/>
        </w:tabs>
        <w:ind w:left="1559" w:hanging="850"/>
      </w:pPr>
    </w:lvl>
    <w:lvl w:ilvl="2">
      <w:start w:val="1"/>
      <w:numFmt w:val="bullet"/>
      <w:pStyle w:val="BulletDash"/>
      <w:lvlText w:val="-"/>
      <w:lvlJc w:val="left"/>
      <w:pPr>
        <w:tabs>
          <w:tab w:val="num" w:pos="2268"/>
        </w:tabs>
        <w:ind w:left="2268" w:hanging="709"/>
      </w:pPr>
    </w:lvl>
    <w:lvl w:ilvl="3">
      <w:start w:val="1"/>
      <w:numFmt w:val="bullet"/>
      <w:pStyle w:val="BulletDash1"/>
      <w:lvlText w:val="-"/>
      <w:lvlJc w:val="left"/>
      <w:pPr>
        <w:tabs>
          <w:tab w:val="num" w:pos="2976"/>
        </w:tabs>
        <w:ind w:left="2976" w:hanging="708"/>
      </w:pPr>
    </w:lvl>
    <w:lvl w:ilvl="4">
      <w:start w:val="1"/>
      <w:numFmt w:val="bullet"/>
      <w:pStyle w:val="BulletDash2"/>
      <w:lvlText w:val="-"/>
      <w:lvlJc w:val="left"/>
      <w:pPr>
        <w:tabs>
          <w:tab w:val="num" w:pos="3685"/>
        </w:tabs>
        <w:ind w:left="3685" w:hanging="709"/>
      </w:pPr>
    </w:lvl>
    <w:lvl w:ilvl="5">
      <w:start w:val="1"/>
      <w:numFmt w:val="bullet"/>
      <w:pStyle w:val="BulletDash3"/>
      <w:lvlText w:val="-"/>
      <w:lvlJc w:val="left"/>
      <w:pPr>
        <w:tabs>
          <w:tab w:val="num" w:pos="4394"/>
        </w:tabs>
        <w:ind w:left="4394" w:hanging="709"/>
      </w:pPr>
    </w:lvl>
    <w:lvl w:ilvl="6">
      <w:start w:val="1"/>
      <w:numFmt w:val="bullet"/>
      <w:pStyle w:val="BulletDash4"/>
      <w:lvlText w:val="-"/>
      <w:lvlJc w:val="left"/>
      <w:pPr>
        <w:tabs>
          <w:tab w:val="num" w:pos="5102"/>
        </w:tabs>
        <w:ind w:left="5102" w:hanging="708"/>
      </w:pPr>
    </w:lvl>
    <w:lvl w:ilvl="7">
      <w:start w:val="1"/>
      <w:numFmt w:val="bullet"/>
      <w:pStyle w:val="BulletDash5"/>
      <w:lvlText w:val="-"/>
      <w:lvlJc w:val="left"/>
      <w:pPr>
        <w:tabs>
          <w:tab w:val="num" w:pos="5811"/>
        </w:tabs>
        <w:ind w:left="5811" w:hanging="709"/>
      </w:pPr>
    </w:lvl>
    <w:lvl w:ilvl="8">
      <w:start w:val="1"/>
      <w:numFmt w:val="bullet"/>
      <w:pStyle w:val="BulletDash6"/>
      <w:lvlText w:val="-"/>
      <w:lvlJc w:val="left"/>
      <w:pPr>
        <w:tabs>
          <w:tab w:val="num" w:pos="6520"/>
        </w:tabs>
        <w:ind w:left="6520" w:hanging="709"/>
      </w:pPr>
    </w:lvl>
  </w:abstractNum>
  <w:abstractNum w:abstractNumId="58">
    <w:nsid w:val="33AD2D15"/>
    <w:multiLevelType w:val="hybridMultilevel"/>
    <w:tmpl w:val="B53C6FEE"/>
    <w:lvl w:ilvl="0" w:tplc="9A88BE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3C128E9"/>
    <w:multiLevelType w:val="hybridMultilevel"/>
    <w:tmpl w:val="414C531C"/>
    <w:lvl w:ilvl="0" w:tplc="205AA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>
    <w:nsid w:val="394544E7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9A403B2"/>
    <w:multiLevelType w:val="hybridMultilevel"/>
    <w:tmpl w:val="D866654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6333E3"/>
    <w:multiLevelType w:val="hybridMultilevel"/>
    <w:tmpl w:val="892270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BA01C35"/>
    <w:multiLevelType w:val="hybridMultilevel"/>
    <w:tmpl w:val="85CA023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5E1CAB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E52D14"/>
    <w:multiLevelType w:val="multilevel"/>
    <w:tmpl w:val="361E83A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6">
    <w:nsid w:val="3ECA1E57"/>
    <w:multiLevelType w:val="hybridMultilevel"/>
    <w:tmpl w:val="6458F4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21C6E76"/>
    <w:multiLevelType w:val="hybridMultilevel"/>
    <w:tmpl w:val="84F0557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4A94494"/>
    <w:multiLevelType w:val="multilevel"/>
    <w:tmpl w:val="3C641A5A"/>
    <w:lvl w:ilvl="0">
      <w:start w:val="7"/>
      <w:numFmt w:val="decimal"/>
      <w:pStyle w:val="GenummerdHoofdstuk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1">
    <w:nsid w:val="47D87235"/>
    <w:multiLevelType w:val="hybridMultilevel"/>
    <w:tmpl w:val="762627EA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91856D4"/>
    <w:multiLevelType w:val="hybridMultilevel"/>
    <w:tmpl w:val="7D2EEC9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7">
      <w:start w:val="1"/>
      <w:numFmt w:val="lowerLetter"/>
      <w:lvlText w:val="%3)"/>
      <w:lvlJc w:val="lef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9C37116"/>
    <w:multiLevelType w:val="hybridMultilevel"/>
    <w:tmpl w:val="2EE4436E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4B9D1411"/>
    <w:multiLevelType w:val="hybridMultilevel"/>
    <w:tmpl w:val="FA1EE4A2"/>
    <w:lvl w:ilvl="0" w:tplc="0413000F">
      <w:start w:val="1"/>
      <w:numFmt w:val="decimal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>
    <w:nsid w:val="4BBF24DE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6617D3D"/>
    <w:multiLevelType w:val="hybridMultilevel"/>
    <w:tmpl w:val="CEBA6F9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69670BA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56E7133F"/>
    <w:multiLevelType w:val="hybridMultilevel"/>
    <w:tmpl w:val="2ABE0AB6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6F70AB0"/>
    <w:multiLevelType w:val="hybridMultilevel"/>
    <w:tmpl w:val="38A69B56"/>
    <w:lvl w:ilvl="0" w:tplc="731C7C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0">
    <w:nsid w:val="57437057"/>
    <w:multiLevelType w:val="multilevel"/>
    <w:tmpl w:val="3442208C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1">
    <w:nsid w:val="58353890"/>
    <w:multiLevelType w:val="hybridMultilevel"/>
    <w:tmpl w:val="717E56C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88192E"/>
    <w:multiLevelType w:val="hybridMultilevel"/>
    <w:tmpl w:val="75C4843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DC565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>
    <w:nsid w:val="5C9C1081"/>
    <w:multiLevelType w:val="hybridMultilevel"/>
    <w:tmpl w:val="97FC257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7">
      <w:start w:val="1"/>
      <w:numFmt w:val="lowerLetter"/>
      <w:lvlText w:val="%8)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85">
    <w:nsid w:val="6144288E"/>
    <w:multiLevelType w:val="hybridMultilevel"/>
    <w:tmpl w:val="27E4D2F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1C17C51"/>
    <w:multiLevelType w:val="hybridMultilevel"/>
    <w:tmpl w:val="118EDA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28966CC"/>
    <w:multiLevelType w:val="hybridMultilevel"/>
    <w:tmpl w:val="FAA89BF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9EBAF4B0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3CF36D2"/>
    <w:multiLevelType w:val="hybridMultilevel"/>
    <w:tmpl w:val="60E25202"/>
    <w:lvl w:ilvl="0" w:tplc="57DAD574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9">
    <w:nsid w:val="65385ECE"/>
    <w:multiLevelType w:val="hybridMultilevel"/>
    <w:tmpl w:val="8EE6B938"/>
    <w:lvl w:ilvl="0" w:tplc="BC1AA5B6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5A231AE"/>
    <w:multiLevelType w:val="hybridMultilevel"/>
    <w:tmpl w:val="57E6ACC8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66D84243"/>
    <w:multiLevelType w:val="hybridMultilevel"/>
    <w:tmpl w:val="6E38CC2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80D0AF2"/>
    <w:multiLevelType w:val="hybridMultilevel"/>
    <w:tmpl w:val="52969B3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BF98A7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509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8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85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5A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677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7C0A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B016134"/>
    <w:multiLevelType w:val="multilevel"/>
    <w:tmpl w:val="7B608EE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>
    <w:nsid w:val="6CE27741"/>
    <w:multiLevelType w:val="hybridMultilevel"/>
    <w:tmpl w:val="B914C28C"/>
    <w:lvl w:ilvl="0" w:tplc="3CE80088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D0238DE"/>
    <w:multiLevelType w:val="hybridMultilevel"/>
    <w:tmpl w:val="DA8A63C8"/>
    <w:lvl w:ilvl="0" w:tplc="4DAE7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D1A41D1"/>
    <w:multiLevelType w:val="hybridMultilevel"/>
    <w:tmpl w:val="50D805FA"/>
    <w:lvl w:ilvl="0" w:tplc="BC1AA5B6">
      <w:start w:val="1"/>
      <w:numFmt w:val="bullet"/>
      <w:lvlText w:val="-"/>
      <w:lvlJc w:val="left"/>
      <w:pPr>
        <w:ind w:left="700" w:hanging="360"/>
      </w:pPr>
      <w:rPr>
        <w:rFonts w:ascii="Century" w:eastAsia="Times New Roman" w:hAnsi="Century" w:cs="Tunga" w:hint="default"/>
      </w:rPr>
    </w:lvl>
    <w:lvl w:ilvl="1" w:tplc="04130019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7">
    <w:nsid w:val="6F1D04C0"/>
    <w:multiLevelType w:val="hybridMultilevel"/>
    <w:tmpl w:val="D5DA85AA"/>
    <w:lvl w:ilvl="0" w:tplc="BC1AA5B6">
      <w:start w:val="1"/>
      <w:numFmt w:val="bullet"/>
      <w:lvlText w:val="-"/>
      <w:lvlJc w:val="left"/>
      <w:pPr>
        <w:ind w:left="144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>
    <w:nsid w:val="6F500E7D"/>
    <w:multiLevelType w:val="hybridMultilevel"/>
    <w:tmpl w:val="EA8A44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6F57380D"/>
    <w:multiLevelType w:val="hybridMultilevel"/>
    <w:tmpl w:val="C0BA14B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F29C011E">
      <w:start w:val="2"/>
      <w:numFmt w:val="bullet"/>
      <w:lvlText w:val="•"/>
      <w:lvlJc w:val="left"/>
      <w:pPr>
        <w:ind w:left="2970" w:hanging="705"/>
      </w:pPr>
      <w:rPr>
        <w:rFonts w:ascii="Verdana" w:eastAsia="DejaVu Sans" w:hAnsi="Verdana" w:cs="Arial" w:hint="default"/>
      </w:rPr>
    </w:lvl>
    <w:lvl w:ilvl="3" w:tplc="0413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01">
    <w:nsid w:val="7046083E"/>
    <w:multiLevelType w:val="hybridMultilevel"/>
    <w:tmpl w:val="C4D83BEA"/>
    <w:lvl w:ilvl="0" w:tplc="04130017">
      <w:start w:val="1"/>
      <w:numFmt w:val="lowerLetter"/>
      <w:lvlText w:val="%1)"/>
      <w:lvlJc w:val="left"/>
      <w:pPr>
        <w:ind w:left="6781" w:hanging="360"/>
      </w:pPr>
    </w:lvl>
    <w:lvl w:ilvl="1" w:tplc="9EBAF4B0">
      <w:start w:val="1"/>
      <w:numFmt w:val="lowerRoman"/>
      <w:lvlText w:val="%2."/>
      <w:lvlJc w:val="left"/>
      <w:pPr>
        <w:ind w:left="7501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8221" w:hanging="180"/>
      </w:pPr>
    </w:lvl>
    <w:lvl w:ilvl="3" w:tplc="0413000F" w:tentative="1">
      <w:start w:val="1"/>
      <w:numFmt w:val="decimal"/>
      <w:lvlText w:val="%4."/>
      <w:lvlJc w:val="left"/>
      <w:pPr>
        <w:ind w:left="8941" w:hanging="360"/>
      </w:pPr>
    </w:lvl>
    <w:lvl w:ilvl="4" w:tplc="04130019" w:tentative="1">
      <w:start w:val="1"/>
      <w:numFmt w:val="lowerLetter"/>
      <w:lvlText w:val="%5."/>
      <w:lvlJc w:val="left"/>
      <w:pPr>
        <w:ind w:left="9661" w:hanging="360"/>
      </w:pPr>
    </w:lvl>
    <w:lvl w:ilvl="5" w:tplc="0413001B" w:tentative="1">
      <w:start w:val="1"/>
      <w:numFmt w:val="lowerRoman"/>
      <w:lvlText w:val="%6."/>
      <w:lvlJc w:val="right"/>
      <w:pPr>
        <w:ind w:left="10381" w:hanging="180"/>
      </w:pPr>
    </w:lvl>
    <w:lvl w:ilvl="6" w:tplc="0413000F" w:tentative="1">
      <w:start w:val="1"/>
      <w:numFmt w:val="decimal"/>
      <w:lvlText w:val="%7."/>
      <w:lvlJc w:val="left"/>
      <w:pPr>
        <w:ind w:left="11101" w:hanging="360"/>
      </w:pPr>
    </w:lvl>
    <w:lvl w:ilvl="7" w:tplc="04130019" w:tentative="1">
      <w:start w:val="1"/>
      <w:numFmt w:val="lowerLetter"/>
      <w:lvlText w:val="%8."/>
      <w:lvlJc w:val="left"/>
      <w:pPr>
        <w:ind w:left="11821" w:hanging="360"/>
      </w:pPr>
    </w:lvl>
    <w:lvl w:ilvl="8" w:tplc="0413001B" w:tentative="1">
      <w:start w:val="1"/>
      <w:numFmt w:val="lowerRoman"/>
      <w:lvlText w:val="%9."/>
      <w:lvlJc w:val="right"/>
      <w:pPr>
        <w:ind w:left="12541" w:hanging="180"/>
      </w:pPr>
    </w:lvl>
  </w:abstractNum>
  <w:abstractNum w:abstractNumId="102">
    <w:nsid w:val="71BD1F81"/>
    <w:multiLevelType w:val="hybridMultilevel"/>
    <w:tmpl w:val="B92EA34A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3F728F5"/>
    <w:multiLevelType w:val="hybridMultilevel"/>
    <w:tmpl w:val="C59ED824"/>
    <w:lvl w:ilvl="0" w:tplc="9EBAF4B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40B27B4"/>
    <w:multiLevelType w:val="hybridMultilevel"/>
    <w:tmpl w:val="A490C86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4EA038D"/>
    <w:multiLevelType w:val="hybridMultilevel"/>
    <w:tmpl w:val="D8D635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7">
    <w:nsid w:val="76AB45EE"/>
    <w:multiLevelType w:val="hybridMultilevel"/>
    <w:tmpl w:val="646ACDEA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7">
      <w:start w:val="1"/>
      <w:numFmt w:val="lowerLetter"/>
      <w:lvlText w:val="%2)"/>
      <w:lvlJc w:val="left"/>
      <w:pPr>
        <w:ind w:left="2149" w:hanging="360"/>
      </w:pPr>
    </w:lvl>
    <w:lvl w:ilvl="2" w:tplc="1E40F46E">
      <w:start w:val="1"/>
      <w:numFmt w:val="lowerLetter"/>
      <w:lvlText w:val="(%3)"/>
      <w:lvlJc w:val="left"/>
      <w:pPr>
        <w:ind w:left="3049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8">
    <w:nsid w:val="796F610A"/>
    <w:multiLevelType w:val="hybridMultilevel"/>
    <w:tmpl w:val="EE92FC78"/>
    <w:lvl w:ilvl="0" w:tplc="49164F9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>
    <w:nsid w:val="7B356632"/>
    <w:multiLevelType w:val="hybridMultilevel"/>
    <w:tmpl w:val="B94407A8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">
    <w:nsid w:val="7B7510A4"/>
    <w:multiLevelType w:val="multilevel"/>
    <w:tmpl w:val="62A00B12"/>
    <w:lvl w:ilvl="0">
      <w:start w:val="1"/>
      <w:numFmt w:val="bullet"/>
      <w:lvlText w:val=""/>
      <w:lvlJc w:val="left"/>
      <w:pPr>
        <w:ind w:left="1140" w:hanging="432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2" w:hanging="1584"/>
      </w:pPr>
      <w:rPr>
        <w:rFonts w:hint="default"/>
      </w:rPr>
    </w:lvl>
  </w:abstractNum>
  <w:abstractNum w:abstractNumId="111">
    <w:nsid w:val="7BA66B22"/>
    <w:multiLevelType w:val="hybridMultilevel"/>
    <w:tmpl w:val="67FEEE70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7D851D08"/>
    <w:multiLevelType w:val="hybridMultilevel"/>
    <w:tmpl w:val="6EA41B18"/>
    <w:lvl w:ilvl="0" w:tplc="7C4A9DCE">
      <w:start w:val="1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E060FE4"/>
    <w:multiLevelType w:val="hybridMultilevel"/>
    <w:tmpl w:val="C71AA626"/>
    <w:lvl w:ilvl="0" w:tplc="BC1AA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unga" w:hint="default"/>
      </w:rPr>
    </w:lvl>
    <w:lvl w:ilvl="1" w:tplc="BF98A7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509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8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85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5A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677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7C0A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EC80F94"/>
    <w:multiLevelType w:val="hybridMultilevel"/>
    <w:tmpl w:val="3252F3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6"/>
  </w:num>
  <w:num w:numId="2">
    <w:abstractNumId w:val="70"/>
  </w:num>
  <w:num w:numId="3">
    <w:abstractNumId w:val="100"/>
  </w:num>
  <w:num w:numId="4">
    <w:abstractNumId w:val="49"/>
  </w:num>
  <w:num w:numId="5">
    <w:abstractNumId w:val="27"/>
  </w:num>
  <w:num w:numId="6">
    <w:abstractNumId w:val="60"/>
  </w:num>
  <w:num w:numId="7">
    <w:abstractNumId w:val="8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55"/>
  </w:num>
  <w:num w:numId="19">
    <w:abstractNumId w:val="84"/>
  </w:num>
  <w:num w:numId="20">
    <w:abstractNumId w:val="14"/>
  </w:num>
  <w:num w:numId="21">
    <w:abstractNumId w:val="46"/>
  </w:num>
  <w:num w:numId="22">
    <w:abstractNumId w:val="69"/>
  </w:num>
  <w:num w:numId="23">
    <w:abstractNumId w:val="40"/>
  </w:num>
  <w:num w:numId="24">
    <w:abstractNumId w:val="36"/>
  </w:num>
  <w:num w:numId="25">
    <w:abstractNumId w:val="16"/>
  </w:num>
  <w:num w:numId="26">
    <w:abstractNumId w:val="65"/>
  </w:num>
  <w:num w:numId="27">
    <w:abstractNumId w:val="57"/>
  </w:num>
  <w:num w:numId="28">
    <w:abstractNumId w:val="10"/>
  </w:num>
  <w:num w:numId="29">
    <w:abstractNumId w:val="68"/>
  </w:num>
  <w:num w:numId="30">
    <w:abstractNumId w:val="25"/>
  </w:num>
  <w:num w:numId="31">
    <w:abstractNumId w:val="108"/>
  </w:num>
  <w:num w:numId="32">
    <w:abstractNumId w:val="59"/>
  </w:num>
  <w:num w:numId="33">
    <w:abstractNumId w:val="56"/>
  </w:num>
  <w:num w:numId="34">
    <w:abstractNumId w:val="51"/>
  </w:num>
  <w:num w:numId="35">
    <w:abstractNumId w:val="48"/>
  </w:num>
  <w:num w:numId="36">
    <w:abstractNumId w:val="88"/>
  </w:num>
  <w:num w:numId="37">
    <w:abstractNumId w:val="24"/>
  </w:num>
  <w:num w:numId="38">
    <w:abstractNumId w:val="35"/>
  </w:num>
  <w:num w:numId="39">
    <w:abstractNumId w:val="79"/>
  </w:num>
  <w:num w:numId="40">
    <w:abstractNumId w:val="20"/>
  </w:num>
  <w:num w:numId="41">
    <w:abstractNumId w:val="95"/>
  </w:num>
  <w:num w:numId="42">
    <w:abstractNumId w:val="82"/>
  </w:num>
  <w:num w:numId="43">
    <w:abstractNumId w:val="13"/>
  </w:num>
  <w:num w:numId="44">
    <w:abstractNumId w:val="52"/>
  </w:num>
  <w:num w:numId="45">
    <w:abstractNumId w:val="44"/>
  </w:num>
  <w:num w:numId="46">
    <w:abstractNumId w:val="67"/>
  </w:num>
  <w:num w:numId="47">
    <w:abstractNumId w:val="22"/>
  </w:num>
  <w:num w:numId="48">
    <w:abstractNumId w:val="54"/>
  </w:num>
  <w:num w:numId="49">
    <w:abstractNumId w:val="112"/>
  </w:num>
  <w:num w:numId="50">
    <w:abstractNumId w:val="58"/>
  </w:num>
  <w:num w:numId="51">
    <w:abstractNumId w:val="33"/>
  </w:num>
  <w:num w:numId="52">
    <w:abstractNumId w:val="94"/>
  </w:num>
  <w:num w:numId="53">
    <w:abstractNumId w:val="29"/>
  </w:num>
  <w:num w:numId="54">
    <w:abstractNumId w:val="32"/>
  </w:num>
  <w:num w:numId="55">
    <w:abstractNumId w:val="93"/>
  </w:num>
  <w:num w:numId="56">
    <w:abstractNumId w:val="34"/>
  </w:num>
  <w:num w:numId="57">
    <w:abstractNumId w:val="110"/>
  </w:num>
  <w:num w:numId="5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6"/>
  </w:num>
  <w:num w:numId="60">
    <w:abstractNumId w:val="15"/>
  </w:num>
  <w:num w:numId="61">
    <w:abstractNumId w:val="109"/>
  </w:num>
  <w:num w:numId="62">
    <w:abstractNumId w:val="91"/>
  </w:num>
  <w:num w:numId="63">
    <w:abstractNumId w:val="78"/>
  </w:num>
  <w:num w:numId="64">
    <w:abstractNumId w:val="62"/>
  </w:num>
  <w:num w:numId="65">
    <w:abstractNumId w:val="98"/>
  </w:num>
  <w:num w:numId="66">
    <w:abstractNumId w:val="104"/>
  </w:num>
  <w:num w:numId="67">
    <w:abstractNumId w:val="38"/>
  </w:num>
  <w:num w:numId="68">
    <w:abstractNumId w:val="113"/>
  </w:num>
  <w:num w:numId="69">
    <w:abstractNumId w:val="37"/>
  </w:num>
  <w:num w:numId="70">
    <w:abstractNumId w:val="105"/>
  </w:num>
  <w:num w:numId="71">
    <w:abstractNumId w:val="92"/>
  </w:num>
  <w:num w:numId="72">
    <w:abstractNumId w:val="28"/>
  </w:num>
  <w:num w:numId="73">
    <w:abstractNumId w:val="64"/>
  </w:num>
  <w:num w:numId="74">
    <w:abstractNumId w:val="17"/>
  </w:num>
  <w:num w:numId="75">
    <w:abstractNumId w:val="107"/>
  </w:num>
  <w:num w:numId="76">
    <w:abstractNumId w:val="72"/>
  </w:num>
  <w:num w:numId="77">
    <w:abstractNumId w:val="45"/>
  </w:num>
  <w:num w:numId="78">
    <w:abstractNumId w:val="30"/>
  </w:num>
  <w:num w:numId="79">
    <w:abstractNumId w:val="83"/>
  </w:num>
  <w:num w:numId="80">
    <w:abstractNumId w:val="89"/>
  </w:num>
  <w:num w:numId="81">
    <w:abstractNumId w:val="26"/>
  </w:num>
  <w:num w:numId="82">
    <w:abstractNumId w:val="90"/>
  </w:num>
  <w:num w:numId="83">
    <w:abstractNumId w:val="31"/>
  </w:num>
  <w:num w:numId="84">
    <w:abstractNumId w:val="96"/>
  </w:num>
  <w:num w:numId="85">
    <w:abstractNumId w:val="111"/>
  </w:num>
  <w:num w:numId="86">
    <w:abstractNumId w:val="11"/>
  </w:num>
  <w:num w:numId="87">
    <w:abstractNumId w:val="81"/>
  </w:num>
  <w:num w:numId="88">
    <w:abstractNumId w:val="39"/>
  </w:num>
  <w:num w:numId="89">
    <w:abstractNumId w:val="41"/>
  </w:num>
  <w:num w:numId="90">
    <w:abstractNumId w:val="63"/>
  </w:num>
  <w:num w:numId="91">
    <w:abstractNumId w:val="97"/>
  </w:num>
  <w:num w:numId="92">
    <w:abstractNumId w:val="102"/>
  </w:num>
  <w:num w:numId="93">
    <w:abstractNumId w:val="42"/>
  </w:num>
  <w:num w:numId="94">
    <w:abstractNumId w:val="50"/>
  </w:num>
  <w:num w:numId="95">
    <w:abstractNumId w:val="99"/>
  </w:num>
  <w:num w:numId="96">
    <w:abstractNumId w:val="71"/>
  </w:num>
  <w:num w:numId="97">
    <w:abstractNumId w:val="19"/>
  </w:num>
  <w:num w:numId="98">
    <w:abstractNumId w:val="12"/>
  </w:num>
  <w:num w:numId="99">
    <w:abstractNumId w:val="85"/>
  </w:num>
  <w:num w:numId="100">
    <w:abstractNumId w:val="76"/>
  </w:num>
  <w:num w:numId="101">
    <w:abstractNumId w:val="23"/>
  </w:num>
  <w:num w:numId="102">
    <w:abstractNumId w:val="47"/>
  </w:num>
  <w:num w:numId="103">
    <w:abstractNumId w:val="43"/>
  </w:num>
  <w:num w:numId="104">
    <w:abstractNumId w:val="101"/>
  </w:num>
  <w:num w:numId="105">
    <w:abstractNumId w:val="21"/>
  </w:num>
  <w:num w:numId="106">
    <w:abstractNumId w:val="66"/>
  </w:num>
  <w:num w:numId="107">
    <w:abstractNumId w:val="87"/>
  </w:num>
  <w:num w:numId="108">
    <w:abstractNumId w:val="77"/>
  </w:num>
  <w:num w:numId="109">
    <w:abstractNumId w:val="61"/>
  </w:num>
  <w:num w:numId="110">
    <w:abstractNumId w:val="75"/>
  </w:num>
  <w:num w:numId="111">
    <w:abstractNumId w:val="103"/>
  </w:num>
  <w:num w:numId="112">
    <w:abstractNumId w:val="73"/>
  </w:num>
  <w:num w:numId="113">
    <w:abstractNumId w:val="53"/>
  </w:num>
  <w:num w:numId="114">
    <w:abstractNumId w:val="114"/>
  </w:num>
  <w:num w:numId="115">
    <w:abstractNumId w:val="18"/>
  </w:num>
  <w:num w:numId="116">
    <w:abstractNumId w:val="74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15872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83"/>
    <w:rsid w:val="00000687"/>
    <w:rsid w:val="00001827"/>
    <w:rsid w:val="000021B3"/>
    <w:rsid w:val="00002AE0"/>
    <w:rsid w:val="000034FD"/>
    <w:rsid w:val="000042C9"/>
    <w:rsid w:val="00004D81"/>
    <w:rsid w:val="00006351"/>
    <w:rsid w:val="0000742A"/>
    <w:rsid w:val="00013A69"/>
    <w:rsid w:val="00016051"/>
    <w:rsid w:val="00016219"/>
    <w:rsid w:val="000176DD"/>
    <w:rsid w:val="00020FC5"/>
    <w:rsid w:val="00022DA8"/>
    <w:rsid w:val="0003157B"/>
    <w:rsid w:val="00033494"/>
    <w:rsid w:val="00036A1C"/>
    <w:rsid w:val="000375CB"/>
    <w:rsid w:val="00040EBC"/>
    <w:rsid w:val="00044160"/>
    <w:rsid w:val="00052187"/>
    <w:rsid w:val="00053FFF"/>
    <w:rsid w:val="00057A69"/>
    <w:rsid w:val="000611DB"/>
    <w:rsid w:val="00062CCE"/>
    <w:rsid w:val="00064A00"/>
    <w:rsid w:val="000660BA"/>
    <w:rsid w:val="000670AB"/>
    <w:rsid w:val="000705E5"/>
    <w:rsid w:val="00076E55"/>
    <w:rsid w:val="0008370A"/>
    <w:rsid w:val="00084432"/>
    <w:rsid w:val="00084CED"/>
    <w:rsid w:val="0008562A"/>
    <w:rsid w:val="000874A6"/>
    <w:rsid w:val="00096281"/>
    <w:rsid w:val="000A03A3"/>
    <w:rsid w:val="000A6D7D"/>
    <w:rsid w:val="000A7E29"/>
    <w:rsid w:val="000B4001"/>
    <w:rsid w:val="000C03DF"/>
    <w:rsid w:val="000C3AE6"/>
    <w:rsid w:val="000C620A"/>
    <w:rsid w:val="000D2812"/>
    <w:rsid w:val="000D4AF0"/>
    <w:rsid w:val="000D7285"/>
    <w:rsid w:val="000D78BB"/>
    <w:rsid w:val="000E14A7"/>
    <w:rsid w:val="000E2816"/>
    <w:rsid w:val="000E2F4D"/>
    <w:rsid w:val="000E2FA8"/>
    <w:rsid w:val="000E38AD"/>
    <w:rsid w:val="000E6982"/>
    <w:rsid w:val="000E6E5B"/>
    <w:rsid w:val="000F38DF"/>
    <w:rsid w:val="000F6A2D"/>
    <w:rsid w:val="000F7E22"/>
    <w:rsid w:val="00101824"/>
    <w:rsid w:val="00102D24"/>
    <w:rsid w:val="00104407"/>
    <w:rsid w:val="00106CCB"/>
    <w:rsid w:val="0010707B"/>
    <w:rsid w:val="00107346"/>
    <w:rsid w:val="00107FD5"/>
    <w:rsid w:val="0011053E"/>
    <w:rsid w:val="00114740"/>
    <w:rsid w:val="0011630B"/>
    <w:rsid w:val="00123767"/>
    <w:rsid w:val="00123E91"/>
    <w:rsid w:val="00124B02"/>
    <w:rsid w:val="0012666A"/>
    <w:rsid w:val="00126DAB"/>
    <w:rsid w:val="001273C8"/>
    <w:rsid w:val="00133729"/>
    <w:rsid w:val="001373D3"/>
    <w:rsid w:val="00141BCB"/>
    <w:rsid w:val="00142107"/>
    <w:rsid w:val="001461E9"/>
    <w:rsid w:val="00146592"/>
    <w:rsid w:val="00146DF6"/>
    <w:rsid w:val="001479DE"/>
    <w:rsid w:val="00147FE0"/>
    <w:rsid w:val="001500A7"/>
    <w:rsid w:val="00150209"/>
    <w:rsid w:val="001508E0"/>
    <w:rsid w:val="00151614"/>
    <w:rsid w:val="001516C2"/>
    <w:rsid w:val="0015769D"/>
    <w:rsid w:val="00160099"/>
    <w:rsid w:val="00161011"/>
    <w:rsid w:val="001611AA"/>
    <w:rsid w:val="0016346B"/>
    <w:rsid w:val="0016667F"/>
    <w:rsid w:val="00166D63"/>
    <w:rsid w:val="001740FD"/>
    <w:rsid w:val="00174EBD"/>
    <w:rsid w:val="0017561A"/>
    <w:rsid w:val="00175C45"/>
    <w:rsid w:val="00177872"/>
    <w:rsid w:val="00177C60"/>
    <w:rsid w:val="0018151D"/>
    <w:rsid w:val="001865CB"/>
    <w:rsid w:val="00192B23"/>
    <w:rsid w:val="001947A4"/>
    <w:rsid w:val="001A198A"/>
    <w:rsid w:val="001A1A2F"/>
    <w:rsid w:val="001A2915"/>
    <w:rsid w:val="001A3702"/>
    <w:rsid w:val="001A3B8F"/>
    <w:rsid w:val="001A64D8"/>
    <w:rsid w:val="001B0354"/>
    <w:rsid w:val="001B1A26"/>
    <w:rsid w:val="001B298C"/>
    <w:rsid w:val="001B666A"/>
    <w:rsid w:val="001B69EF"/>
    <w:rsid w:val="001B74B7"/>
    <w:rsid w:val="001C0494"/>
    <w:rsid w:val="001C28EA"/>
    <w:rsid w:val="001C2C15"/>
    <w:rsid w:val="001D280E"/>
    <w:rsid w:val="001D28C1"/>
    <w:rsid w:val="001D4EC9"/>
    <w:rsid w:val="001E2610"/>
    <w:rsid w:val="001E2D4C"/>
    <w:rsid w:val="001E454E"/>
    <w:rsid w:val="001E651D"/>
    <w:rsid w:val="001E6A4D"/>
    <w:rsid w:val="001E79DD"/>
    <w:rsid w:val="001F37C4"/>
    <w:rsid w:val="002018A5"/>
    <w:rsid w:val="002022B2"/>
    <w:rsid w:val="002057FF"/>
    <w:rsid w:val="00207D52"/>
    <w:rsid w:val="00211C41"/>
    <w:rsid w:val="00214014"/>
    <w:rsid w:val="00215140"/>
    <w:rsid w:val="00217ECD"/>
    <w:rsid w:val="002211B0"/>
    <w:rsid w:val="00222E67"/>
    <w:rsid w:val="00224778"/>
    <w:rsid w:val="00226A24"/>
    <w:rsid w:val="002306BC"/>
    <w:rsid w:val="00232F83"/>
    <w:rsid w:val="00233821"/>
    <w:rsid w:val="00236703"/>
    <w:rsid w:val="00236F44"/>
    <w:rsid w:val="00243B04"/>
    <w:rsid w:val="00244B13"/>
    <w:rsid w:val="002502EB"/>
    <w:rsid w:val="00252842"/>
    <w:rsid w:val="00256EAF"/>
    <w:rsid w:val="00256F9F"/>
    <w:rsid w:val="002573EB"/>
    <w:rsid w:val="002574C5"/>
    <w:rsid w:val="0025794D"/>
    <w:rsid w:val="00261DD8"/>
    <w:rsid w:val="00262295"/>
    <w:rsid w:val="00265445"/>
    <w:rsid w:val="00265CE2"/>
    <w:rsid w:val="00267FB3"/>
    <w:rsid w:val="0027044F"/>
    <w:rsid w:val="00274243"/>
    <w:rsid w:val="00274BE4"/>
    <w:rsid w:val="0027597B"/>
    <w:rsid w:val="00277A67"/>
    <w:rsid w:val="00280308"/>
    <w:rsid w:val="00281F04"/>
    <w:rsid w:val="00286214"/>
    <w:rsid w:val="00290604"/>
    <w:rsid w:val="00291515"/>
    <w:rsid w:val="00293F41"/>
    <w:rsid w:val="00294A0E"/>
    <w:rsid w:val="002973B6"/>
    <w:rsid w:val="002A2275"/>
    <w:rsid w:val="002A42BB"/>
    <w:rsid w:val="002A543E"/>
    <w:rsid w:val="002A6445"/>
    <w:rsid w:val="002A75FB"/>
    <w:rsid w:val="002B2C00"/>
    <w:rsid w:val="002B3A23"/>
    <w:rsid w:val="002B6F81"/>
    <w:rsid w:val="002B7BC0"/>
    <w:rsid w:val="002C46AA"/>
    <w:rsid w:val="002D6120"/>
    <w:rsid w:val="002D77A7"/>
    <w:rsid w:val="002D7F1C"/>
    <w:rsid w:val="002E150C"/>
    <w:rsid w:val="002E3786"/>
    <w:rsid w:val="002E4B78"/>
    <w:rsid w:val="002E5FB5"/>
    <w:rsid w:val="002F3E13"/>
    <w:rsid w:val="002F4F83"/>
    <w:rsid w:val="002F76AD"/>
    <w:rsid w:val="00301F48"/>
    <w:rsid w:val="0030271D"/>
    <w:rsid w:val="00303E65"/>
    <w:rsid w:val="00304670"/>
    <w:rsid w:val="0030594D"/>
    <w:rsid w:val="00307AB9"/>
    <w:rsid w:val="00307C3C"/>
    <w:rsid w:val="0031187A"/>
    <w:rsid w:val="003125A5"/>
    <w:rsid w:val="0031458B"/>
    <w:rsid w:val="00315454"/>
    <w:rsid w:val="00327B59"/>
    <w:rsid w:val="003304AA"/>
    <w:rsid w:val="00334284"/>
    <w:rsid w:val="00334B53"/>
    <w:rsid w:val="00335807"/>
    <w:rsid w:val="00336E22"/>
    <w:rsid w:val="003404B8"/>
    <w:rsid w:val="00344D14"/>
    <w:rsid w:val="00346BD5"/>
    <w:rsid w:val="003477C5"/>
    <w:rsid w:val="003506A2"/>
    <w:rsid w:val="003508DB"/>
    <w:rsid w:val="00350C7E"/>
    <w:rsid w:val="00350CFD"/>
    <w:rsid w:val="0035250D"/>
    <w:rsid w:val="00352AFF"/>
    <w:rsid w:val="00354E40"/>
    <w:rsid w:val="0035510D"/>
    <w:rsid w:val="00355B07"/>
    <w:rsid w:val="003616CD"/>
    <w:rsid w:val="00362F70"/>
    <w:rsid w:val="003630D5"/>
    <w:rsid w:val="00364C16"/>
    <w:rsid w:val="00372196"/>
    <w:rsid w:val="00374446"/>
    <w:rsid w:val="003768A0"/>
    <w:rsid w:val="0038023A"/>
    <w:rsid w:val="003810C1"/>
    <w:rsid w:val="0038509E"/>
    <w:rsid w:val="00385FF0"/>
    <w:rsid w:val="00386690"/>
    <w:rsid w:val="00393346"/>
    <w:rsid w:val="00394E09"/>
    <w:rsid w:val="003979AE"/>
    <w:rsid w:val="003A447F"/>
    <w:rsid w:val="003A65AC"/>
    <w:rsid w:val="003B0391"/>
    <w:rsid w:val="003B0618"/>
    <w:rsid w:val="003B1B19"/>
    <w:rsid w:val="003B34BA"/>
    <w:rsid w:val="003B7D15"/>
    <w:rsid w:val="003C1156"/>
    <w:rsid w:val="003C2FE2"/>
    <w:rsid w:val="003C770C"/>
    <w:rsid w:val="003D591F"/>
    <w:rsid w:val="003D6874"/>
    <w:rsid w:val="003D7C9E"/>
    <w:rsid w:val="003D7E86"/>
    <w:rsid w:val="003E0853"/>
    <w:rsid w:val="003E0A5E"/>
    <w:rsid w:val="003E20C7"/>
    <w:rsid w:val="003E226B"/>
    <w:rsid w:val="003E260F"/>
    <w:rsid w:val="003E2ECF"/>
    <w:rsid w:val="003E44DC"/>
    <w:rsid w:val="003E4DC4"/>
    <w:rsid w:val="003F1D60"/>
    <w:rsid w:val="003F21A2"/>
    <w:rsid w:val="003F2293"/>
    <w:rsid w:val="003F632B"/>
    <w:rsid w:val="003F69B6"/>
    <w:rsid w:val="00406D4A"/>
    <w:rsid w:val="004105EA"/>
    <w:rsid w:val="00410EA5"/>
    <w:rsid w:val="00411B55"/>
    <w:rsid w:val="00413252"/>
    <w:rsid w:val="0041569E"/>
    <w:rsid w:val="004170BB"/>
    <w:rsid w:val="00417942"/>
    <w:rsid w:val="00417C32"/>
    <w:rsid w:val="00425B4F"/>
    <w:rsid w:val="00427BB0"/>
    <w:rsid w:val="00430594"/>
    <w:rsid w:val="00433E5E"/>
    <w:rsid w:val="00434CF6"/>
    <w:rsid w:val="004365B5"/>
    <w:rsid w:val="0043671C"/>
    <w:rsid w:val="0044057F"/>
    <w:rsid w:val="004434BD"/>
    <w:rsid w:val="00444FA5"/>
    <w:rsid w:val="004461EC"/>
    <w:rsid w:val="0044632B"/>
    <w:rsid w:val="004472E8"/>
    <w:rsid w:val="00447EDC"/>
    <w:rsid w:val="00450AB2"/>
    <w:rsid w:val="00451165"/>
    <w:rsid w:val="004526F3"/>
    <w:rsid w:val="00453912"/>
    <w:rsid w:val="00453F8C"/>
    <w:rsid w:val="004604AE"/>
    <w:rsid w:val="004612CC"/>
    <w:rsid w:val="004615B4"/>
    <w:rsid w:val="004618BF"/>
    <w:rsid w:val="00462F99"/>
    <w:rsid w:val="00463791"/>
    <w:rsid w:val="00464CF6"/>
    <w:rsid w:val="00466D36"/>
    <w:rsid w:val="004705D3"/>
    <w:rsid w:val="00477168"/>
    <w:rsid w:val="00477357"/>
    <w:rsid w:val="004802BA"/>
    <w:rsid w:val="00480834"/>
    <w:rsid w:val="00485B1B"/>
    <w:rsid w:val="0049275C"/>
    <w:rsid w:val="004951A3"/>
    <w:rsid w:val="004A0155"/>
    <w:rsid w:val="004A07AA"/>
    <w:rsid w:val="004A1592"/>
    <w:rsid w:val="004A2D74"/>
    <w:rsid w:val="004A4454"/>
    <w:rsid w:val="004A6694"/>
    <w:rsid w:val="004B0FF9"/>
    <w:rsid w:val="004C173A"/>
    <w:rsid w:val="004C186C"/>
    <w:rsid w:val="004C1CFA"/>
    <w:rsid w:val="004C3490"/>
    <w:rsid w:val="004C5C09"/>
    <w:rsid w:val="004C72EA"/>
    <w:rsid w:val="004D19DB"/>
    <w:rsid w:val="004D23DA"/>
    <w:rsid w:val="004D4779"/>
    <w:rsid w:val="004D5957"/>
    <w:rsid w:val="004D62C0"/>
    <w:rsid w:val="004E0CF0"/>
    <w:rsid w:val="004E210B"/>
    <w:rsid w:val="004E4C19"/>
    <w:rsid w:val="004E508A"/>
    <w:rsid w:val="004F055A"/>
    <w:rsid w:val="004F5F09"/>
    <w:rsid w:val="004F7B6A"/>
    <w:rsid w:val="005024EA"/>
    <w:rsid w:val="005028A4"/>
    <w:rsid w:val="00502BFD"/>
    <w:rsid w:val="00503047"/>
    <w:rsid w:val="0050639C"/>
    <w:rsid w:val="0051209E"/>
    <w:rsid w:val="00512E13"/>
    <w:rsid w:val="00513811"/>
    <w:rsid w:val="00513814"/>
    <w:rsid w:val="00517AFC"/>
    <w:rsid w:val="00520001"/>
    <w:rsid w:val="00520D52"/>
    <w:rsid w:val="00522439"/>
    <w:rsid w:val="005227AD"/>
    <w:rsid w:val="00523A24"/>
    <w:rsid w:val="00526013"/>
    <w:rsid w:val="005265FC"/>
    <w:rsid w:val="005268D8"/>
    <w:rsid w:val="00530D53"/>
    <w:rsid w:val="00530F7C"/>
    <w:rsid w:val="005317E3"/>
    <w:rsid w:val="005318E5"/>
    <w:rsid w:val="00534184"/>
    <w:rsid w:val="0053483F"/>
    <w:rsid w:val="00535B28"/>
    <w:rsid w:val="005364E7"/>
    <w:rsid w:val="0053704A"/>
    <w:rsid w:val="00541950"/>
    <w:rsid w:val="00543C8E"/>
    <w:rsid w:val="00543CC2"/>
    <w:rsid w:val="00544605"/>
    <w:rsid w:val="0054466B"/>
    <w:rsid w:val="005501EA"/>
    <w:rsid w:val="00551461"/>
    <w:rsid w:val="00551E58"/>
    <w:rsid w:val="00552567"/>
    <w:rsid w:val="00552592"/>
    <w:rsid w:val="00555930"/>
    <w:rsid w:val="005560C8"/>
    <w:rsid w:val="00560053"/>
    <w:rsid w:val="00561C89"/>
    <w:rsid w:val="00564C17"/>
    <w:rsid w:val="00566293"/>
    <w:rsid w:val="00570518"/>
    <w:rsid w:val="005708D1"/>
    <w:rsid w:val="00570916"/>
    <w:rsid w:val="005716D9"/>
    <w:rsid w:val="00571F79"/>
    <w:rsid w:val="00574E78"/>
    <w:rsid w:val="005754DE"/>
    <w:rsid w:val="00576B72"/>
    <w:rsid w:val="00580C8D"/>
    <w:rsid w:val="00580D49"/>
    <w:rsid w:val="0058173F"/>
    <w:rsid w:val="00582A33"/>
    <w:rsid w:val="00583BF1"/>
    <w:rsid w:val="005841F8"/>
    <w:rsid w:val="00585370"/>
    <w:rsid w:val="00585555"/>
    <w:rsid w:val="00586F3F"/>
    <w:rsid w:val="005877A8"/>
    <w:rsid w:val="00592E44"/>
    <w:rsid w:val="00593C64"/>
    <w:rsid w:val="005953AB"/>
    <w:rsid w:val="00595DE7"/>
    <w:rsid w:val="005A12B0"/>
    <w:rsid w:val="005A3239"/>
    <w:rsid w:val="005A55C6"/>
    <w:rsid w:val="005B1405"/>
    <w:rsid w:val="005B5906"/>
    <w:rsid w:val="005B6BB0"/>
    <w:rsid w:val="005B755C"/>
    <w:rsid w:val="005C12A3"/>
    <w:rsid w:val="005C1E49"/>
    <w:rsid w:val="005C59EC"/>
    <w:rsid w:val="005D3BB5"/>
    <w:rsid w:val="005D4F0A"/>
    <w:rsid w:val="005D60D7"/>
    <w:rsid w:val="005E0352"/>
    <w:rsid w:val="005E2A6E"/>
    <w:rsid w:val="005E311F"/>
    <w:rsid w:val="005E3F03"/>
    <w:rsid w:val="005E447B"/>
    <w:rsid w:val="005E6A5E"/>
    <w:rsid w:val="005F2695"/>
    <w:rsid w:val="005F4035"/>
    <w:rsid w:val="005F49B1"/>
    <w:rsid w:val="00603AB6"/>
    <w:rsid w:val="00604962"/>
    <w:rsid w:val="00607BBF"/>
    <w:rsid w:val="006109BD"/>
    <w:rsid w:val="006117C6"/>
    <w:rsid w:val="00612016"/>
    <w:rsid w:val="00614813"/>
    <w:rsid w:val="00614CB5"/>
    <w:rsid w:val="006159E2"/>
    <w:rsid w:val="0062091A"/>
    <w:rsid w:val="006218B8"/>
    <w:rsid w:val="00622D4F"/>
    <w:rsid w:val="00623D8F"/>
    <w:rsid w:val="00624EE9"/>
    <w:rsid w:val="00626123"/>
    <w:rsid w:val="00627301"/>
    <w:rsid w:val="006325E3"/>
    <w:rsid w:val="00632E2E"/>
    <w:rsid w:val="0063575B"/>
    <w:rsid w:val="00643A06"/>
    <w:rsid w:val="00643B57"/>
    <w:rsid w:val="0064504A"/>
    <w:rsid w:val="00645B0E"/>
    <w:rsid w:val="00651B00"/>
    <w:rsid w:val="0065238C"/>
    <w:rsid w:val="00652A7B"/>
    <w:rsid w:val="00654A0A"/>
    <w:rsid w:val="00656305"/>
    <w:rsid w:val="0065727B"/>
    <w:rsid w:val="006616D8"/>
    <w:rsid w:val="00662721"/>
    <w:rsid w:val="00670557"/>
    <w:rsid w:val="00672989"/>
    <w:rsid w:val="006734FF"/>
    <w:rsid w:val="006735DA"/>
    <w:rsid w:val="006747AB"/>
    <w:rsid w:val="00674D78"/>
    <w:rsid w:val="00674E0F"/>
    <w:rsid w:val="006768B6"/>
    <w:rsid w:val="006803FC"/>
    <w:rsid w:val="00681766"/>
    <w:rsid w:val="006858D5"/>
    <w:rsid w:val="006860FC"/>
    <w:rsid w:val="006902B2"/>
    <w:rsid w:val="00690C90"/>
    <w:rsid w:val="00692B10"/>
    <w:rsid w:val="006959A8"/>
    <w:rsid w:val="00697E9B"/>
    <w:rsid w:val="006A1A88"/>
    <w:rsid w:val="006A31B2"/>
    <w:rsid w:val="006A336D"/>
    <w:rsid w:val="006B0314"/>
    <w:rsid w:val="006B1885"/>
    <w:rsid w:val="006B4BB7"/>
    <w:rsid w:val="006B7D07"/>
    <w:rsid w:val="006B7D1E"/>
    <w:rsid w:val="006C3258"/>
    <w:rsid w:val="006D224E"/>
    <w:rsid w:val="006D28AD"/>
    <w:rsid w:val="006D2D70"/>
    <w:rsid w:val="006D3DBF"/>
    <w:rsid w:val="006D4261"/>
    <w:rsid w:val="006E30E6"/>
    <w:rsid w:val="006E4586"/>
    <w:rsid w:val="006F05E6"/>
    <w:rsid w:val="006F2B9D"/>
    <w:rsid w:val="006F2C90"/>
    <w:rsid w:val="006F467A"/>
    <w:rsid w:val="006F6A33"/>
    <w:rsid w:val="006F7482"/>
    <w:rsid w:val="006F7AFC"/>
    <w:rsid w:val="006F7D59"/>
    <w:rsid w:val="007010AC"/>
    <w:rsid w:val="007023FE"/>
    <w:rsid w:val="007029AC"/>
    <w:rsid w:val="00704104"/>
    <w:rsid w:val="00705012"/>
    <w:rsid w:val="00710D18"/>
    <w:rsid w:val="00711E8D"/>
    <w:rsid w:val="0071251B"/>
    <w:rsid w:val="00714595"/>
    <w:rsid w:val="007221F8"/>
    <w:rsid w:val="00723B2C"/>
    <w:rsid w:val="00723C6E"/>
    <w:rsid w:val="0072473F"/>
    <w:rsid w:val="00725440"/>
    <w:rsid w:val="00727E22"/>
    <w:rsid w:val="0073433C"/>
    <w:rsid w:val="00743867"/>
    <w:rsid w:val="00747614"/>
    <w:rsid w:val="0075015A"/>
    <w:rsid w:val="00752420"/>
    <w:rsid w:val="00752571"/>
    <w:rsid w:val="007534D1"/>
    <w:rsid w:val="00753EA2"/>
    <w:rsid w:val="00761010"/>
    <w:rsid w:val="00763674"/>
    <w:rsid w:val="00771F6B"/>
    <w:rsid w:val="00775DA3"/>
    <w:rsid w:val="00776F19"/>
    <w:rsid w:val="00777FF1"/>
    <w:rsid w:val="00780F99"/>
    <w:rsid w:val="00781B40"/>
    <w:rsid w:val="00782C4C"/>
    <w:rsid w:val="00793572"/>
    <w:rsid w:val="007949E7"/>
    <w:rsid w:val="007A1589"/>
    <w:rsid w:val="007B0D83"/>
    <w:rsid w:val="007B0EDE"/>
    <w:rsid w:val="007B3BA0"/>
    <w:rsid w:val="007C0C58"/>
    <w:rsid w:val="007C16C7"/>
    <w:rsid w:val="007C4CE3"/>
    <w:rsid w:val="007C621C"/>
    <w:rsid w:val="007C7004"/>
    <w:rsid w:val="007D015A"/>
    <w:rsid w:val="007D19F4"/>
    <w:rsid w:val="007D6411"/>
    <w:rsid w:val="007D79B9"/>
    <w:rsid w:val="007E0E37"/>
    <w:rsid w:val="007E1C5E"/>
    <w:rsid w:val="007E3497"/>
    <w:rsid w:val="007E6E8D"/>
    <w:rsid w:val="007E6F2D"/>
    <w:rsid w:val="007F030D"/>
    <w:rsid w:val="007F0408"/>
    <w:rsid w:val="007F23FD"/>
    <w:rsid w:val="007F3DCA"/>
    <w:rsid w:val="007F40BE"/>
    <w:rsid w:val="007F55A5"/>
    <w:rsid w:val="008007DB"/>
    <w:rsid w:val="00801A59"/>
    <w:rsid w:val="00805B3B"/>
    <w:rsid w:val="00806226"/>
    <w:rsid w:val="00807ADB"/>
    <w:rsid w:val="008136FF"/>
    <w:rsid w:val="00823783"/>
    <w:rsid w:val="00824304"/>
    <w:rsid w:val="0082485B"/>
    <w:rsid w:val="00827415"/>
    <w:rsid w:val="00831A61"/>
    <w:rsid w:val="00832FF3"/>
    <w:rsid w:val="00833955"/>
    <w:rsid w:val="00835C7C"/>
    <w:rsid w:val="00836C01"/>
    <w:rsid w:val="008409B7"/>
    <w:rsid w:val="00840A68"/>
    <w:rsid w:val="00842676"/>
    <w:rsid w:val="00843170"/>
    <w:rsid w:val="0084357F"/>
    <w:rsid w:val="00843A37"/>
    <w:rsid w:val="00845DBB"/>
    <w:rsid w:val="00846812"/>
    <w:rsid w:val="00851A49"/>
    <w:rsid w:val="00855EFA"/>
    <w:rsid w:val="00860813"/>
    <w:rsid w:val="00861CBD"/>
    <w:rsid w:val="00863730"/>
    <w:rsid w:val="00863A5E"/>
    <w:rsid w:val="00863CBE"/>
    <w:rsid w:val="008650B2"/>
    <w:rsid w:val="00865EC5"/>
    <w:rsid w:val="00867610"/>
    <w:rsid w:val="00867D89"/>
    <w:rsid w:val="00870E92"/>
    <w:rsid w:val="008711B2"/>
    <w:rsid w:val="00871B28"/>
    <w:rsid w:val="008758BE"/>
    <w:rsid w:val="0087628C"/>
    <w:rsid w:val="00876BEF"/>
    <w:rsid w:val="008840A3"/>
    <w:rsid w:val="00891806"/>
    <w:rsid w:val="0089469C"/>
    <w:rsid w:val="00895A9B"/>
    <w:rsid w:val="008978E0"/>
    <w:rsid w:val="00897C68"/>
    <w:rsid w:val="008A0DCF"/>
    <w:rsid w:val="008A5332"/>
    <w:rsid w:val="008A536D"/>
    <w:rsid w:val="008B52BD"/>
    <w:rsid w:val="008B7C0D"/>
    <w:rsid w:val="008C0554"/>
    <w:rsid w:val="008C38C1"/>
    <w:rsid w:val="008C6447"/>
    <w:rsid w:val="008D1022"/>
    <w:rsid w:val="008D4B15"/>
    <w:rsid w:val="008D6A42"/>
    <w:rsid w:val="008E06F2"/>
    <w:rsid w:val="008E1323"/>
    <w:rsid w:val="008E16FE"/>
    <w:rsid w:val="008E4E5B"/>
    <w:rsid w:val="008E6152"/>
    <w:rsid w:val="008E6C96"/>
    <w:rsid w:val="008E705D"/>
    <w:rsid w:val="008F0C9C"/>
    <w:rsid w:val="008F18BB"/>
    <w:rsid w:val="008F432F"/>
    <w:rsid w:val="00901C40"/>
    <w:rsid w:val="00901C4A"/>
    <w:rsid w:val="0090482D"/>
    <w:rsid w:val="00904DA3"/>
    <w:rsid w:val="0091262B"/>
    <w:rsid w:val="00912C62"/>
    <w:rsid w:val="009235BB"/>
    <w:rsid w:val="00927112"/>
    <w:rsid w:val="009279AC"/>
    <w:rsid w:val="00930AA5"/>
    <w:rsid w:val="0093428A"/>
    <w:rsid w:val="0093631A"/>
    <w:rsid w:val="00936666"/>
    <w:rsid w:val="00936F68"/>
    <w:rsid w:val="00941EEF"/>
    <w:rsid w:val="00941F92"/>
    <w:rsid w:val="00947A18"/>
    <w:rsid w:val="009520E5"/>
    <w:rsid w:val="0095322B"/>
    <w:rsid w:val="00954FFB"/>
    <w:rsid w:val="00955B2A"/>
    <w:rsid w:val="00956146"/>
    <w:rsid w:val="00956E3D"/>
    <w:rsid w:val="00960C93"/>
    <w:rsid w:val="0096105C"/>
    <w:rsid w:val="0096325E"/>
    <w:rsid w:val="009643C8"/>
    <w:rsid w:val="00970D14"/>
    <w:rsid w:val="00970F09"/>
    <w:rsid w:val="0097204F"/>
    <w:rsid w:val="00972175"/>
    <w:rsid w:val="0097622F"/>
    <w:rsid w:val="0098090C"/>
    <w:rsid w:val="009829FE"/>
    <w:rsid w:val="00983F3A"/>
    <w:rsid w:val="00985C9A"/>
    <w:rsid w:val="00990905"/>
    <w:rsid w:val="009930C9"/>
    <w:rsid w:val="0099659C"/>
    <w:rsid w:val="009A3B07"/>
    <w:rsid w:val="009B2199"/>
    <w:rsid w:val="009B7983"/>
    <w:rsid w:val="009C1AC2"/>
    <w:rsid w:val="009C1D35"/>
    <w:rsid w:val="009C21F6"/>
    <w:rsid w:val="009C2455"/>
    <w:rsid w:val="009C7909"/>
    <w:rsid w:val="009D0E2A"/>
    <w:rsid w:val="009E1705"/>
    <w:rsid w:val="009E41E0"/>
    <w:rsid w:val="009E5FC8"/>
    <w:rsid w:val="009E68ED"/>
    <w:rsid w:val="009F1874"/>
    <w:rsid w:val="009F2FAC"/>
    <w:rsid w:val="009F35CF"/>
    <w:rsid w:val="009F4A8E"/>
    <w:rsid w:val="009F6308"/>
    <w:rsid w:val="00A0159E"/>
    <w:rsid w:val="00A01B2A"/>
    <w:rsid w:val="00A02E75"/>
    <w:rsid w:val="00A03E2A"/>
    <w:rsid w:val="00A12458"/>
    <w:rsid w:val="00A12E7D"/>
    <w:rsid w:val="00A179B8"/>
    <w:rsid w:val="00A22507"/>
    <w:rsid w:val="00A249A9"/>
    <w:rsid w:val="00A257ED"/>
    <w:rsid w:val="00A262C8"/>
    <w:rsid w:val="00A2658E"/>
    <w:rsid w:val="00A278E9"/>
    <w:rsid w:val="00A304BA"/>
    <w:rsid w:val="00A309CC"/>
    <w:rsid w:val="00A34F33"/>
    <w:rsid w:val="00A36085"/>
    <w:rsid w:val="00A367A6"/>
    <w:rsid w:val="00A42877"/>
    <w:rsid w:val="00A45948"/>
    <w:rsid w:val="00A466DB"/>
    <w:rsid w:val="00A5226D"/>
    <w:rsid w:val="00A53883"/>
    <w:rsid w:val="00A54233"/>
    <w:rsid w:val="00A56C1D"/>
    <w:rsid w:val="00A65889"/>
    <w:rsid w:val="00A65AB2"/>
    <w:rsid w:val="00A66757"/>
    <w:rsid w:val="00A70494"/>
    <w:rsid w:val="00A71250"/>
    <w:rsid w:val="00A71805"/>
    <w:rsid w:val="00A73F90"/>
    <w:rsid w:val="00A74457"/>
    <w:rsid w:val="00A74485"/>
    <w:rsid w:val="00A74605"/>
    <w:rsid w:val="00A74CAA"/>
    <w:rsid w:val="00A76177"/>
    <w:rsid w:val="00A764B2"/>
    <w:rsid w:val="00A77A3C"/>
    <w:rsid w:val="00A80D29"/>
    <w:rsid w:val="00A820B4"/>
    <w:rsid w:val="00A84FB6"/>
    <w:rsid w:val="00A869F3"/>
    <w:rsid w:val="00A87B36"/>
    <w:rsid w:val="00A944E4"/>
    <w:rsid w:val="00A94840"/>
    <w:rsid w:val="00A9714B"/>
    <w:rsid w:val="00AA0E5E"/>
    <w:rsid w:val="00AA38FF"/>
    <w:rsid w:val="00AA498E"/>
    <w:rsid w:val="00AA726D"/>
    <w:rsid w:val="00AB0CA9"/>
    <w:rsid w:val="00AB0E49"/>
    <w:rsid w:val="00AB5857"/>
    <w:rsid w:val="00AC1530"/>
    <w:rsid w:val="00AC1C7D"/>
    <w:rsid w:val="00AC2122"/>
    <w:rsid w:val="00AC3DB9"/>
    <w:rsid w:val="00AC40C3"/>
    <w:rsid w:val="00AC495B"/>
    <w:rsid w:val="00AC51BD"/>
    <w:rsid w:val="00AC610B"/>
    <w:rsid w:val="00AC6D53"/>
    <w:rsid w:val="00AC705F"/>
    <w:rsid w:val="00AD038B"/>
    <w:rsid w:val="00AD2F4B"/>
    <w:rsid w:val="00AD6797"/>
    <w:rsid w:val="00AD6A49"/>
    <w:rsid w:val="00AE3D6A"/>
    <w:rsid w:val="00AE49C5"/>
    <w:rsid w:val="00AE4DA6"/>
    <w:rsid w:val="00AE74DF"/>
    <w:rsid w:val="00AF005A"/>
    <w:rsid w:val="00AF31C0"/>
    <w:rsid w:val="00AF6370"/>
    <w:rsid w:val="00AF7B20"/>
    <w:rsid w:val="00B00F89"/>
    <w:rsid w:val="00B0349A"/>
    <w:rsid w:val="00B05D78"/>
    <w:rsid w:val="00B07330"/>
    <w:rsid w:val="00B11EA1"/>
    <w:rsid w:val="00B129D8"/>
    <w:rsid w:val="00B159A7"/>
    <w:rsid w:val="00B15C86"/>
    <w:rsid w:val="00B16CC5"/>
    <w:rsid w:val="00B22E23"/>
    <w:rsid w:val="00B245D5"/>
    <w:rsid w:val="00B25658"/>
    <w:rsid w:val="00B31997"/>
    <w:rsid w:val="00B328F0"/>
    <w:rsid w:val="00B36CDE"/>
    <w:rsid w:val="00B42097"/>
    <w:rsid w:val="00B43B06"/>
    <w:rsid w:val="00B44621"/>
    <w:rsid w:val="00B4696F"/>
    <w:rsid w:val="00B473D6"/>
    <w:rsid w:val="00B477FD"/>
    <w:rsid w:val="00B52E76"/>
    <w:rsid w:val="00B53450"/>
    <w:rsid w:val="00B5520E"/>
    <w:rsid w:val="00B56109"/>
    <w:rsid w:val="00B575A9"/>
    <w:rsid w:val="00B578D7"/>
    <w:rsid w:val="00B578DF"/>
    <w:rsid w:val="00B602A3"/>
    <w:rsid w:val="00B649CA"/>
    <w:rsid w:val="00B65AC3"/>
    <w:rsid w:val="00B701D5"/>
    <w:rsid w:val="00B7021C"/>
    <w:rsid w:val="00B73796"/>
    <w:rsid w:val="00B76994"/>
    <w:rsid w:val="00B76C27"/>
    <w:rsid w:val="00B80D04"/>
    <w:rsid w:val="00B90CB9"/>
    <w:rsid w:val="00B92F02"/>
    <w:rsid w:val="00BA471F"/>
    <w:rsid w:val="00BB09DE"/>
    <w:rsid w:val="00BB1B38"/>
    <w:rsid w:val="00BB321D"/>
    <w:rsid w:val="00BB497F"/>
    <w:rsid w:val="00BB5379"/>
    <w:rsid w:val="00BB6035"/>
    <w:rsid w:val="00BB6C1F"/>
    <w:rsid w:val="00BB744A"/>
    <w:rsid w:val="00BC1A89"/>
    <w:rsid w:val="00BC23BC"/>
    <w:rsid w:val="00BC2E41"/>
    <w:rsid w:val="00BC4245"/>
    <w:rsid w:val="00BC4608"/>
    <w:rsid w:val="00BC6587"/>
    <w:rsid w:val="00BC7054"/>
    <w:rsid w:val="00BC7308"/>
    <w:rsid w:val="00BD1675"/>
    <w:rsid w:val="00BD2063"/>
    <w:rsid w:val="00BD2181"/>
    <w:rsid w:val="00BD73D4"/>
    <w:rsid w:val="00BE040D"/>
    <w:rsid w:val="00BE069C"/>
    <w:rsid w:val="00BE0E6C"/>
    <w:rsid w:val="00BE2051"/>
    <w:rsid w:val="00BE2514"/>
    <w:rsid w:val="00BE5E34"/>
    <w:rsid w:val="00BE7C31"/>
    <w:rsid w:val="00BF05C3"/>
    <w:rsid w:val="00BF095F"/>
    <w:rsid w:val="00BF0C3F"/>
    <w:rsid w:val="00BF2A72"/>
    <w:rsid w:val="00BF2E7D"/>
    <w:rsid w:val="00BF4E05"/>
    <w:rsid w:val="00BF5247"/>
    <w:rsid w:val="00BF5CC0"/>
    <w:rsid w:val="00BF5EA1"/>
    <w:rsid w:val="00BF6560"/>
    <w:rsid w:val="00BF7373"/>
    <w:rsid w:val="00C00397"/>
    <w:rsid w:val="00C01043"/>
    <w:rsid w:val="00C020DD"/>
    <w:rsid w:val="00C03E4F"/>
    <w:rsid w:val="00C04CB1"/>
    <w:rsid w:val="00C074F5"/>
    <w:rsid w:val="00C1140A"/>
    <w:rsid w:val="00C150F5"/>
    <w:rsid w:val="00C21590"/>
    <w:rsid w:val="00C21736"/>
    <w:rsid w:val="00C223C6"/>
    <w:rsid w:val="00C22EFB"/>
    <w:rsid w:val="00C22F25"/>
    <w:rsid w:val="00C24418"/>
    <w:rsid w:val="00C272F9"/>
    <w:rsid w:val="00C3174D"/>
    <w:rsid w:val="00C31852"/>
    <w:rsid w:val="00C33B5B"/>
    <w:rsid w:val="00C35583"/>
    <w:rsid w:val="00C35C6F"/>
    <w:rsid w:val="00C50164"/>
    <w:rsid w:val="00C51042"/>
    <w:rsid w:val="00C5117F"/>
    <w:rsid w:val="00C5123D"/>
    <w:rsid w:val="00C516C0"/>
    <w:rsid w:val="00C519B3"/>
    <w:rsid w:val="00C51C87"/>
    <w:rsid w:val="00C54C26"/>
    <w:rsid w:val="00C57231"/>
    <w:rsid w:val="00C5739C"/>
    <w:rsid w:val="00C63520"/>
    <w:rsid w:val="00C66BB6"/>
    <w:rsid w:val="00C71D17"/>
    <w:rsid w:val="00C721CF"/>
    <w:rsid w:val="00C73DCA"/>
    <w:rsid w:val="00C7478A"/>
    <w:rsid w:val="00C74E00"/>
    <w:rsid w:val="00C75398"/>
    <w:rsid w:val="00C80CB6"/>
    <w:rsid w:val="00C81EFD"/>
    <w:rsid w:val="00C833C6"/>
    <w:rsid w:val="00C87850"/>
    <w:rsid w:val="00C90AD9"/>
    <w:rsid w:val="00C90C3E"/>
    <w:rsid w:val="00C921C8"/>
    <w:rsid w:val="00C93179"/>
    <w:rsid w:val="00C95BC7"/>
    <w:rsid w:val="00C96022"/>
    <w:rsid w:val="00CA37F7"/>
    <w:rsid w:val="00CA4D39"/>
    <w:rsid w:val="00CB0162"/>
    <w:rsid w:val="00CB1529"/>
    <w:rsid w:val="00CB3581"/>
    <w:rsid w:val="00CB3B9D"/>
    <w:rsid w:val="00CB4E09"/>
    <w:rsid w:val="00CB4FB5"/>
    <w:rsid w:val="00CC099D"/>
    <w:rsid w:val="00CC24F8"/>
    <w:rsid w:val="00CC2B42"/>
    <w:rsid w:val="00CC4150"/>
    <w:rsid w:val="00CC62B7"/>
    <w:rsid w:val="00CC6452"/>
    <w:rsid w:val="00CD308B"/>
    <w:rsid w:val="00CD4657"/>
    <w:rsid w:val="00CD5694"/>
    <w:rsid w:val="00CE04AD"/>
    <w:rsid w:val="00CE2592"/>
    <w:rsid w:val="00CE279A"/>
    <w:rsid w:val="00CE286E"/>
    <w:rsid w:val="00CE341E"/>
    <w:rsid w:val="00CE3D76"/>
    <w:rsid w:val="00CE4085"/>
    <w:rsid w:val="00CE7AA0"/>
    <w:rsid w:val="00CF1EC0"/>
    <w:rsid w:val="00CF3841"/>
    <w:rsid w:val="00CF439A"/>
    <w:rsid w:val="00D03515"/>
    <w:rsid w:val="00D102D6"/>
    <w:rsid w:val="00D11B25"/>
    <w:rsid w:val="00D1679F"/>
    <w:rsid w:val="00D23728"/>
    <w:rsid w:val="00D23DA9"/>
    <w:rsid w:val="00D25B7F"/>
    <w:rsid w:val="00D264FE"/>
    <w:rsid w:val="00D27524"/>
    <w:rsid w:val="00D31ADC"/>
    <w:rsid w:val="00D321C6"/>
    <w:rsid w:val="00D32C79"/>
    <w:rsid w:val="00D348BD"/>
    <w:rsid w:val="00D37664"/>
    <w:rsid w:val="00D37957"/>
    <w:rsid w:val="00D45D22"/>
    <w:rsid w:val="00D4603D"/>
    <w:rsid w:val="00D465E9"/>
    <w:rsid w:val="00D46850"/>
    <w:rsid w:val="00D50264"/>
    <w:rsid w:val="00D52415"/>
    <w:rsid w:val="00D56B79"/>
    <w:rsid w:val="00D65BBA"/>
    <w:rsid w:val="00D66BC9"/>
    <w:rsid w:val="00D71073"/>
    <w:rsid w:val="00D7193B"/>
    <w:rsid w:val="00D72C7B"/>
    <w:rsid w:val="00D76077"/>
    <w:rsid w:val="00D863F3"/>
    <w:rsid w:val="00D87105"/>
    <w:rsid w:val="00D92E08"/>
    <w:rsid w:val="00D94039"/>
    <w:rsid w:val="00D94850"/>
    <w:rsid w:val="00DA0F7B"/>
    <w:rsid w:val="00DA1272"/>
    <w:rsid w:val="00DA340E"/>
    <w:rsid w:val="00DA3412"/>
    <w:rsid w:val="00DA4224"/>
    <w:rsid w:val="00DA5640"/>
    <w:rsid w:val="00DB518F"/>
    <w:rsid w:val="00DB5630"/>
    <w:rsid w:val="00DB5A83"/>
    <w:rsid w:val="00DB6203"/>
    <w:rsid w:val="00DC1FE8"/>
    <w:rsid w:val="00DC299E"/>
    <w:rsid w:val="00DC2C7D"/>
    <w:rsid w:val="00DC2E62"/>
    <w:rsid w:val="00DC429E"/>
    <w:rsid w:val="00DC456A"/>
    <w:rsid w:val="00DC599F"/>
    <w:rsid w:val="00DC6494"/>
    <w:rsid w:val="00DC68BE"/>
    <w:rsid w:val="00DC7BF2"/>
    <w:rsid w:val="00DD1093"/>
    <w:rsid w:val="00DD257E"/>
    <w:rsid w:val="00DD3818"/>
    <w:rsid w:val="00DD4664"/>
    <w:rsid w:val="00DD5A99"/>
    <w:rsid w:val="00DD6B06"/>
    <w:rsid w:val="00DD7229"/>
    <w:rsid w:val="00DE1275"/>
    <w:rsid w:val="00DE6C43"/>
    <w:rsid w:val="00DF4746"/>
    <w:rsid w:val="00DF56A1"/>
    <w:rsid w:val="00DF77AC"/>
    <w:rsid w:val="00E008B9"/>
    <w:rsid w:val="00E00BD1"/>
    <w:rsid w:val="00E02619"/>
    <w:rsid w:val="00E03A71"/>
    <w:rsid w:val="00E03CAD"/>
    <w:rsid w:val="00E17F47"/>
    <w:rsid w:val="00E209E7"/>
    <w:rsid w:val="00E23605"/>
    <w:rsid w:val="00E274F5"/>
    <w:rsid w:val="00E27DD5"/>
    <w:rsid w:val="00E311E3"/>
    <w:rsid w:val="00E31248"/>
    <w:rsid w:val="00E324D1"/>
    <w:rsid w:val="00E34C94"/>
    <w:rsid w:val="00E40352"/>
    <w:rsid w:val="00E40716"/>
    <w:rsid w:val="00E42B83"/>
    <w:rsid w:val="00E4401E"/>
    <w:rsid w:val="00E44ECC"/>
    <w:rsid w:val="00E4761C"/>
    <w:rsid w:val="00E50FD0"/>
    <w:rsid w:val="00E51B54"/>
    <w:rsid w:val="00E52A8D"/>
    <w:rsid w:val="00E56588"/>
    <w:rsid w:val="00E605C0"/>
    <w:rsid w:val="00E60A83"/>
    <w:rsid w:val="00E61ACE"/>
    <w:rsid w:val="00E62063"/>
    <w:rsid w:val="00E62179"/>
    <w:rsid w:val="00E62485"/>
    <w:rsid w:val="00E64C35"/>
    <w:rsid w:val="00E652CA"/>
    <w:rsid w:val="00E669EB"/>
    <w:rsid w:val="00E67848"/>
    <w:rsid w:val="00E67A8C"/>
    <w:rsid w:val="00E738F2"/>
    <w:rsid w:val="00E7597E"/>
    <w:rsid w:val="00E865A5"/>
    <w:rsid w:val="00E86D59"/>
    <w:rsid w:val="00E918D8"/>
    <w:rsid w:val="00E91C2B"/>
    <w:rsid w:val="00E95AAA"/>
    <w:rsid w:val="00E96286"/>
    <w:rsid w:val="00E97BAC"/>
    <w:rsid w:val="00EA118E"/>
    <w:rsid w:val="00EA1E7A"/>
    <w:rsid w:val="00EA290D"/>
    <w:rsid w:val="00EA2C58"/>
    <w:rsid w:val="00EA439B"/>
    <w:rsid w:val="00EA4EAC"/>
    <w:rsid w:val="00EB0158"/>
    <w:rsid w:val="00EB12C5"/>
    <w:rsid w:val="00EB4777"/>
    <w:rsid w:val="00EB57C0"/>
    <w:rsid w:val="00EB79B0"/>
    <w:rsid w:val="00EC07A7"/>
    <w:rsid w:val="00EC484B"/>
    <w:rsid w:val="00EC545B"/>
    <w:rsid w:val="00ED0461"/>
    <w:rsid w:val="00ED1B66"/>
    <w:rsid w:val="00ED22F4"/>
    <w:rsid w:val="00EE0BF1"/>
    <w:rsid w:val="00EE2646"/>
    <w:rsid w:val="00EE33A8"/>
    <w:rsid w:val="00EE5511"/>
    <w:rsid w:val="00EE592C"/>
    <w:rsid w:val="00EE60D7"/>
    <w:rsid w:val="00EF3F7E"/>
    <w:rsid w:val="00EF4613"/>
    <w:rsid w:val="00EF5BC5"/>
    <w:rsid w:val="00EF6030"/>
    <w:rsid w:val="00F01666"/>
    <w:rsid w:val="00F079A4"/>
    <w:rsid w:val="00F159B5"/>
    <w:rsid w:val="00F16691"/>
    <w:rsid w:val="00F167F7"/>
    <w:rsid w:val="00F17F18"/>
    <w:rsid w:val="00F17FAE"/>
    <w:rsid w:val="00F278D8"/>
    <w:rsid w:val="00F319F9"/>
    <w:rsid w:val="00F32422"/>
    <w:rsid w:val="00F33629"/>
    <w:rsid w:val="00F337A8"/>
    <w:rsid w:val="00F37D02"/>
    <w:rsid w:val="00F42E2B"/>
    <w:rsid w:val="00F5133D"/>
    <w:rsid w:val="00F52F14"/>
    <w:rsid w:val="00F53673"/>
    <w:rsid w:val="00F544DF"/>
    <w:rsid w:val="00F55548"/>
    <w:rsid w:val="00F56FE1"/>
    <w:rsid w:val="00F60556"/>
    <w:rsid w:val="00F60BE8"/>
    <w:rsid w:val="00F61146"/>
    <w:rsid w:val="00F65DDA"/>
    <w:rsid w:val="00F666B3"/>
    <w:rsid w:val="00F67F04"/>
    <w:rsid w:val="00F71CB6"/>
    <w:rsid w:val="00F72B18"/>
    <w:rsid w:val="00F746DD"/>
    <w:rsid w:val="00F76055"/>
    <w:rsid w:val="00F77159"/>
    <w:rsid w:val="00F85CE4"/>
    <w:rsid w:val="00F863F4"/>
    <w:rsid w:val="00F87409"/>
    <w:rsid w:val="00F92252"/>
    <w:rsid w:val="00F94574"/>
    <w:rsid w:val="00F94918"/>
    <w:rsid w:val="00F9529F"/>
    <w:rsid w:val="00F95E0F"/>
    <w:rsid w:val="00FA1490"/>
    <w:rsid w:val="00FA1B80"/>
    <w:rsid w:val="00FA3DC1"/>
    <w:rsid w:val="00FA46C1"/>
    <w:rsid w:val="00FA686E"/>
    <w:rsid w:val="00FA7C05"/>
    <w:rsid w:val="00FB01A2"/>
    <w:rsid w:val="00FB05A3"/>
    <w:rsid w:val="00FB0A24"/>
    <w:rsid w:val="00FB0DDE"/>
    <w:rsid w:val="00FB1C15"/>
    <w:rsid w:val="00FB4270"/>
    <w:rsid w:val="00FB5744"/>
    <w:rsid w:val="00FB5F78"/>
    <w:rsid w:val="00FB61A4"/>
    <w:rsid w:val="00FB6790"/>
    <w:rsid w:val="00FC0050"/>
    <w:rsid w:val="00FC4E10"/>
    <w:rsid w:val="00FC707A"/>
    <w:rsid w:val="00FD09E3"/>
    <w:rsid w:val="00FD39BF"/>
    <w:rsid w:val="00FD3CE9"/>
    <w:rsid w:val="00FE4C77"/>
    <w:rsid w:val="00FE544A"/>
    <w:rsid w:val="00FF1A3F"/>
    <w:rsid w:val="00FF30A1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1"/>
    <o:shapelayout v:ext="edit">
      <o:idmap v:ext="edit" data="1"/>
    </o:shapelayout>
  </w:shapeDefaults>
  <w:decimalSymbol w:val=","/>
  <w:listSeparator w:val=";"/>
  <w14:docId w14:val="3A5770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/>
    <w:lsdException w:name="heading 1" w:semiHidden="0" w:uiPriority="8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/>
    <w:lsdException w:name="Closing" w:locked="1"/>
    <w:lsdException w:name="Signature" w:locked="1"/>
    <w:lsdException w:name="Default Paragraph Font" w:uiPriority="1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 w:uiPriority="0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nhideWhenUsed="0"/>
    <w:lsdException w:name="Intense Reference" w:semiHidden="0" w:uiPriority="32" w:unhideWhenUsed="0"/>
    <w:lsdException w:name="Book Title" w:semiHidden="0" w:uiPriority="33" w:unhideWhenUsed="0"/>
    <w:lsdException w:name="TOC Heading" w:uiPriority="39" w:qFormat="1"/>
  </w:latentStyles>
  <w:style w:type="paragraph" w:default="1" w:styleId="Standaard">
    <w:name w:val="Normal"/>
    <w:uiPriority w:val="16"/>
    <w:rsid w:val="00E02619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DB6203"/>
    <w:pPr>
      <w:keepNext/>
      <w:spacing w:line="260" w:lineRule="atLeast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uiPriority w:val="9"/>
    <w:qFormat/>
    <w:rsid w:val="00BE2514"/>
    <w:pPr>
      <w:keepNext/>
      <w:spacing w:before="240" w:after="120" w:line="320" w:lineRule="atLeast"/>
      <w:ind w:left="1134" w:hanging="1134"/>
      <w:outlineLvl w:val="1"/>
    </w:pPr>
    <w:rPr>
      <w:rFonts w:cs="Arial"/>
      <w:b/>
      <w:bCs/>
      <w:iCs/>
      <w:szCs w:val="18"/>
    </w:rPr>
  </w:style>
  <w:style w:type="paragraph" w:styleId="Kop3">
    <w:name w:val="heading 3"/>
    <w:basedOn w:val="Standaard"/>
    <w:next w:val="Standaard"/>
    <w:link w:val="Kop3Char"/>
    <w:uiPriority w:val="9"/>
    <w:qFormat/>
    <w:rsid w:val="005B1405"/>
    <w:pPr>
      <w:keepNext/>
      <w:spacing w:before="240" w:after="60"/>
      <w:ind w:left="851" w:hanging="851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uiPriority w:val="9"/>
    <w:qFormat/>
    <w:locked/>
    <w:pPr>
      <w:keepNext/>
      <w:numPr>
        <w:ilvl w:val="3"/>
        <w:numId w:val="7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locked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locked/>
    <w:rsid w:val="00DB6203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"/>
    <w:locked/>
    <w:rsid w:val="00BE2514"/>
    <w:rPr>
      <w:rFonts w:ascii="Verdana" w:hAnsi="Verdana" w:cs="Arial"/>
      <w:b/>
      <w:bCs/>
      <w:iCs/>
      <w:sz w:val="18"/>
      <w:szCs w:val="18"/>
    </w:rPr>
  </w:style>
  <w:style w:type="character" w:customStyle="1" w:styleId="Kop3Char">
    <w:name w:val="Kop 3 Char"/>
    <w:basedOn w:val="Standaardalinea-lettertype"/>
    <w:link w:val="Kop3"/>
    <w:uiPriority w:val="9"/>
    <w:locked/>
    <w:rsid w:val="005B1405"/>
    <w:rPr>
      <w:rFonts w:ascii="Verdana" w:hAnsi="Verdana" w:cs="Arial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locked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locked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Pr>
      <w:noProof/>
    </w:rPr>
  </w:style>
  <w:style w:type="paragraph" w:customStyle="1" w:styleId="Textbody">
    <w:name w:val="Text body"/>
    <w:basedOn w:val="Standaard"/>
    <w:uiPriority w:val="99"/>
    <w:semiHidden/>
    <w:pPr>
      <w:spacing w:after="120"/>
    </w:pPr>
  </w:style>
  <w:style w:type="paragraph" w:styleId="Lijst">
    <w:name w:val="List"/>
    <w:basedOn w:val="Textbody"/>
  </w:style>
  <w:style w:type="paragraph" w:customStyle="1" w:styleId="Caption1">
    <w:name w:val="Caption1"/>
    <w:basedOn w:val="Standaard"/>
    <w:uiPriority w:val="99"/>
    <w:semiHidden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locked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pPr>
      <w:spacing w:before="240"/>
    </w:pPr>
  </w:style>
  <w:style w:type="paragraph" w:customStyle="1" w:styleId="Framecontents">
    <w:name w:val="Frame contents"/>
    <w:basedOn w:val="Textbody"/>
    <w:uiPriority w:val="99"/>
    <w:semiHidden/>
  </w:style>
  <w:style w:type="paragraph" w:customStyle="1" w:styleId="Huisstijl-Paginanummer">
    <w:name w:val="Huisstijl - Paginanummer"/>
    <w:basedOn w:val="Standaard"/>
    <w:uiPriority w:val="99"/>
    <w:semiHidden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Pr>
      <w:rFonts w:ascii="Verdana" w:hAnsi="Verdana" w:cs="Times New Roman"/>
      <w:sz w:val="18"/>
      <w:szCs w:val="18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Pr>
      <w:rFonts w:ascii="Verdana" w:hAnsi="Verdana" w:cs="Times New Roman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Mangal"/>
      <w:sz w:val="16"/>
      <w:szCs w:val="14"/>
    </w:rPr>
  </w:style>
  <w:style w:type="paragraph" w:customStyle="1" w:styleId="Huisstijl-Titel">
    <w:name w:val="Huisstijl - Titel"/>
    <w:basedOn w:val="Standaard"/>
    <w:uiPriority w:val="99"/>
    <w:semiHidden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pPr>
      <w:spacing w:after="740"/>
    </w:pPr>
    <w:rPr>
      <w:sz w:val="24"/>
    </w:rPr>
  </w:style>
  <w:style w:type="table" w:styleId="Tabelraster">
    <w:name w:val="Table Grid"/>
    <w:basedOn w:val="Standaardtabel"/>
    <w:uiPriority w:val="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</w:style>
  <w:style w:type="paragraph" w:customStyle="1" w:styleId="Huisstijl-Colofon">
    <w:name w:val="Huisstijl - Colofon"/>
    <w:basedOn w:val="Standaard"/>
    <w:uiPriority w:val="99"/>
    <w:semiHidden/>
  </w:style>
  <w:style w:type="paragraph" w:customStyle="1" w:styleId="Huisstijl-koptekst">
    <w:name w:val="Huisstijl - koptekst"/>
    <w:basedOn w:val="Standaard"/>
    <w:uiPriority w:val="99"/>
    <w:rPr>
      <w:sz w:val="13"/>
    </w:rPr>
  </w:style>
  <w:style w:type="character" w:styleId="Subtieleverwijzing">
    <w:name w:val="Subtle Reference"/>
    <w:basedOn w:val="Standaardalinea-lettertype"/>
    <w:uiPriority w:val="99"/>
    <w:rPr>
      <w:rFonts w:cs="Times New Roman"/>
      <w:smallCaps/>
      <w:color w:val="C0504D"/>
      <w:u w:val="single"/>
    </w:rPr>
  </w:style>
  <w:style w:type="character" w:customStyle="1" w:styleId="Huisstijl-Koptekststatus">
    <w:name w:val="Huisstijl - Koptekst status"/>
    <w:uiPriority w:val="99"/>
    <w:rPr>
      <w:rFonts w:ascii="Verdana" w:hAnsi="Verdana"/>
      <w:b w:val="0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53EA2"/>
    <w:pPr>
      <w:tabs>
        <w:tab w:val="left" w:pos="1134"/>
        <w:tab w:val="right" w:pos="9061"/>
      </w:tabs>
      <w:spacing w:before="240" w:after="120"/>
    </w:pPr>
    <w:rPr>
      <w:rFonts w:eastAsiaTheme="minorEastAsia" w:cstheme="minorBidi"/>
      <w:b/>
      <w:bCs/>
      <w:noProof/>
      <w:sz w:val="20"/>
      <w:szCs w:val="20"/>
    </w:rPr>
  </w:style>
  <w:style w:type="character" w:styleId="Hyperlink">
    <w:name w:val="Hyperlink"/>
    <w:basedOn w:val="Standaardalinea-lettertype"/>
    <w:uiPriority w:val="99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55548"/>
    <w:pPr>
      <w:tabs>
        <w:tab w:val="left" w:pos="1134"/>
        <w:tab w:val="right" w:pos="9061"/>
      </w:tabs>
      <w:spacing w:before="120"/>
      <w:ind w:left="1134" w:hanging="1134"/>
    </w:pPr>
    <w:rPr>
      <w:rFonts w:cstheme="minorHAnsi"/>
      <w:iCs/>
      <w:noProof/>
      <w:sz w:val="20"/>
      <w:szCs w:val="20"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pPr>
      <w:pageBreakBefore/>
      <w:numPr>
        <w:numId w:val="6"/>
      </w:numPr>
      <w:tabs>
        <w:tab w:val="left" w:pos="0"/>
      </w:tabs>
      <w:spacing w:after="720" w:line="300" w:lineRule="exact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pPr>
      <w:pageBreakBefore w:val="0"/>
      <w:numPr>
        <w:ilvl w:val="1"/>
      </w:numPr>
      <w:spacing w:before="240" w:after="0" w:line="240" w:lineRule="exact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pPr>
      <w:numPr>
        <w:ilvl w:val="2"/>
      </w:numPr>
      <w:tabs>
        <w:tab w:val="num" w:pos="1492"/>
      </w:tabs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F278D8"/>
    <w:pPr>
      <w:tabs>
        <w:tab w:val="left" w:pos="1134"/>
        <w:tab w:val="right" w:pos="9061"/>
      </w:tabs>
      <w:ind w:left="1134" w:hanging="1134"/>
    </w:pPr>
    <w:rPr>
      <w:rFonts w:cstheme="minorHAnsi"/>
      <w:noProof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pPr>
      <w:ind w:left="540"/>
    </w:pPr>
    <w:rPr>
      <w:rFonts w:asciiTheme="minorHAnsi" w:hAnsiTheme="minorHAnsi" w:cstheme="minorHAnsi"/>
      <w:sz w:val="20"/>
      <w:szCs w:val="20"/>
    </w:rPr>
  </w:style>
  <w:style w:type="paragraph" w:styleId="Inhopg9">
    <w:name w:val="toc 9"/>
    <w:basedOn w:val="Standaard"/>
    <w:next w:val="Standaard"/>
    <w:uiPriority w:val="39"/>
    <w:pPr>
      <w:ind w:left="1440"/>
    </w:pPr>
    <w:rPr>
      <w:rFonts w:asciiTheme="minorHAnsi" w:hAnsiTheme="minorHAnsi" w:cstheme="minorHAnsi"/>
      <w:sz w:val="20"/>
      <w:szCs w:val="20"/>
    </w:rPr>
  </w:style>
  <w:style w:type="paragraph" w:customStyle="1" w:styleId="Paragraaf">
    <w:name w:val="Paragraaf"/>
    <w:basedOn w:val="Broodtekst"/>
    <w:next w:val="Broodtekst"/>
    <w:uiPriority w:val="99"/>
    <w:qFormat/>
    <w:pPr>
      <w:numPr>
        <w:ilvl w:val="1"/>
        <w:numId w:val="20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pPr>
      <w:numPr>
        <w:ilvl w:val="2"/>
        <w:numId w:val="20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22"/>
    <w:qFormat/>
    <w:locked/>
    <w:rPr>
      <w:rFonts w:cs="Times New Roman"/>
      <w:b/>
      <w:bCs/>
    </w:rPr>
  </w:style>
  <w:style w:type="paragraph" w:styleId="Bijschrift">
    <w:name w:val="caption"/>
    <w:basedOn w:val="Broodtekst"/>
    <w:qFormat/>
    <w:locked/>
    <w:pPr>
      <w:spacing w:line="240" w:lineRule="auto"/>
    </w:pPr>
    <w:rPr>
      <w:iCs/>
      <w:color w:val="000000" w:themeColor="text1"/>
      <w:sz w:val="14"/>
    </w:rPr>
  </w:style>
  <w:style w:type="paragraph" w:styleId="Inhopg5">
    <w:name w:val="toc 5"/>
    <w:basedOn w:val="Standaard"/>
    <w:next w:val="Standaard"/>
    <w:autoRedefine/>
    <w:uiPriority w:val="39"/>
    <w:locked/>
    <w:pPr>
      <w:ind w:left="720"/>
    </w:pPr>
    <w:rPr>
      <w:rFonts w:asciiTheme="minorHAnsi" w:hAnsiTheme="minorHAnsi" w:cstheme="minorHAnsi"/>
      <w:sz w:val="20"/>
      <w:szCs w:val="20"/>
    </w:rPr>
  </w:style>
  <w:style w:type="character" w:styleId="Nadruk">
    <w:name w:val="Emphasis"/>
    <w:basedOn w:val="Standaardalinea-lettertype"/>
    <w:uiPriority w:val="20"/>
    <w:qFormat/>
    <w:locked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locked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Geenafstand">
    <w:name w:val="No Spacing"/>
    <w:uiPriority w:val="1"/>
    <w:qFormat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Subtielebenadrukking">
    <w:name w:val="Subtle Emphasis"/>
    <w:basedOn w:val="Standaardalinea-lettertype"/>
    <w:uiPriority w:val="19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21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29"/>
    <w:locked/>
    <w:rPr>
      <w:rFonts w:ascii="Verdana" w:hAnsi="Verdana" w:cs="Times New Roman"/>
      <w:i/>
      <w:iCs/>
      <w:color w:val="000000"/>
      <w:sz w:val="18"/>
      <w:szCs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locked/>
    <w:rPr>
      <w:rFonts w:ascii="Verdana" w:hAnsi="Verdana" w:cs="Times New Roman"/>
      <w:b/>
      <w:bCs/>
      <w:i/>
      <w:iCs/>
      <w:color w:val="4F81BD"/>
      <w:sz w:val="18"/>
      <w:szCs w:val="18"/>
    </w:rPr>
  </w:style>
  <w:style w:type="character" w:styleId="Intensieveverwijzing">
    <w:name w:val="Intense Reference"/>
    <w:basedOn w:val="Standaardalinea-lettertype"/>
    <w:uiPriority w:val="32"/>
    <w:rPr>
      <w:rFonts w:cs="Times New Roman"/>
      <w:b/>
      <w:bCs/>
      <w:smallCaps/>
      <w:color w:val="C0504D"/>
      <w:spacing w:val="5"/>
      <w:u w:val="single"/>
    </w:rPr>
  </w:style>
  <w:style w:type="character" w:styleId="Titelvanboek">
    <w:name w:val="Book Title"/>
    <w:basedOn w:val="Standaardalinea-lettertype"/>
    <w:uiPriority w:val="33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</w:style>
  <w:style w:type="paragraph" w:styleId="Kopvaninhoudsopgave">
    <w:name w:val="TOC Heading"/>
    <w:basedOn w:val="Kop1"/>
    <w:next w:val="Standaard"/>
    <w:uiPriority w:val="39"/>
    <w:qFormat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Aanhef">
    <w:name w:val="Salutation"/>
    <w:basedOn w:val="Standaard"/>
    <w:next w:val="Standaard"/>
    <w:link w:val="AanhefChar"/>
    <w:uiPriority w:val="99"/>
    <w:semiHidden/>
  </w:style>
  <w:style w:type="character" w:customStyle="1" w:styleId="AanhefChar">
    <w:name w:val="Aanhef Char"/>
    <w:basedOn w:val="Standaardalinea-lettertype"/>
    <w:link w:val="Aanhef"/>
    <w:uiPriority w:val="99"/>
    <w:semiHidden/>
    <w:locked/>
    <w:rPr>
      <w:rFonts w:ascii="Verdana" w:hAnsi="Verdana" w:cs="Times New Roman"/>
      <w:sz w:val="18"/>
      <w:szCs w:val="24"/>
    </w:rPr>
  </w:style>
  <w:style w:type="paragraph" w:styleId="Adresenvelop">
    <w:name w:val="envelope address"/>
    <w:basedOn w:val="Standaard"/>
    <w:uiPriority w:val="99"/>
    <w:semiHidden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Berichtkop">
    <w:name w:val="Message Header"/>
    <w:basedOn w:val="Standaard"/>
    <w:link w:val="BerichtkopChar"/>
    <w:uiPriority w:val="99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Pr>
      <w:rFonts w:ascii="Verdana" w:hAnsi="Verdana" w:cs="Times New Roman"/>
      <w:sz w:val="18"/>
      <w:szCs w:val="24"/>
    </w:rPr>
  </w:style>
  <w:style w:type="table" w:styleId="3D-effectenvoortabel1">
    <w:name w:val="Table 3D effect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DejaVu Sans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50" w:color="C0C0C0" w:fill="FFFFFF"/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</w:style>
  <w:style w:type="character" w:customStyle="1" w:styleId="DatumChar">
    <w:name w:val="Datum Char"/>
    <w:basedOn w:val="Standaardalinea-lettertype"/>
    <w:link w:val="Datum"/>
    <w:uiPriority w:val="99"/>
    <w:semiHidden/>
    <w:locked/>
    <w:rPr>
      <w:rFonts w:ascii="Verdana" w:hAnsi="Verdana" w:cs="Times New Roman"/>
      <w:sz w:val="18"/>
      <w:szCs w:val="24"/>
    </w:rPr>
  </w:style>
  <w:style w:type="table" w:styleId="Eenvoudigetabel1">
    <w:name w:val="Table Simp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DejaVu Sans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Pr>
      <w:rFonts w:ascii="Verdana" w:hAnsi="Verdana" w:cs="Times New Roman"/>
      <w:sz w:val="18"/>
      <w:szCs w:val="24"/>
    </w:rPr>
  </w:style>
  <w:style w:type="character" w:styleId="GevolgdeHyperlink">
    <w:name w:val="FollowedHyperlink"/>
    <w:basedOn w:val="Standaardalinea-lettertype"/>
    <w:locked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Pr>
      <w:rFonts w:ascii="Verdana" w:hAnsi="Verdana" w:cs="Times New Roman"/>
      <w:i/>
      <w:iCs/>
      <w:sz w:val="18"/>
      <w:szCs w:val="24"/>
    </w:rPr>
  </w:style>
  <w:style w:type="character" w:styleId="HTML-citaat">
    <w:name w:val="HTML Cite"/>
    <w:basedOn w:val="Standaardalinea-lettertype"/>
    <w:uiPriority w:val="99"/>
    <w:semiHidden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DejaVu Sans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pPr>
      <w:ind w:left="566" w:hanging="283"/>
    </w:pPr>
  </w:style>
  <w:style w:type="paragraph" w:styleId="Lijst3">
    <w:name w:val="List 3"/>
    <w:basedOn w:val="Standaard"/>
    <w:uiPriority w:val="99"/>
    <w:semiHidden/>
    <w:pPr>
      <w:ind w:left="849" w:hanging="283"/>
    </w:pPr>
  </w:style>
  <w:style w:type="paragraph" w:styleId="Lijst4">
    <w:name w:val="List 4"/>
    <w:basedOn w:val="Standaard"/>
    <w:uiPriority w:val="99"/>
    <w:semiHidden/>
    <w:pPr>
      <w:ind w:left="1132" w:hanging="283"/>
    </w:pPr>
  </w:style>
  <w:style w:type="paragraph" w:styleId="Lijst5">
    <w:name w:val="List 5"/>
    <w:basedOn w:val="Standaard"/>
    <w:uiPriority w:val="99"/>
    <w:semiHidden/>
    <w:pPr>
      <w:ind w:left="1415" w:hanging="283"/>
    </w:pPr>
  </w:style>
  <w:style w:type="paragraph" w:styleId="Lijstopsomteken">
    <w:name w:val="List Bullet"/>
    <w:basedOn w:val="Standaard"/>
    <w:pPr>
      <w:tabs>
        <w:tab w:val="num" w:pos="360"/>
      </w:tabs>
      <w:ind w:left="360" w:hanging="360"/>
    </w:pPr>
  </w:style>
  <w:style w:type="paragraph" w:styleId="Lijstopsomteken2">
    <w:name w:val="List Bullet 2"/>
    <w:basedOn w:val="Standaard"/>
    <w:uiPriority w:val="99"/>
    <w:semiHidden/>
    <w:pPr>
      <w:numPr>
        <w:numId w:val="9"/>
      </w:numPr>
    </w:pPr>
  </w:style>
  <w:style w:type="paragraph" w:styleId="Lijstopsomteken3">
    <w:name w:val="List Bullet 3"/>
    <w:basedOn w:val="Standaard"/>
    <w:uiPriority w:val="99"/>
    <w:semiHidden/>
    <w:pPr>
      <w:numPr>
        <w:numId w:val="10"/>
      </w:numPr>
    </w:pPr>
  </w:style>
  <w:style w:type="paragraph" w:styleId="Lijstopsomteken4">
    <w:name w:val="List Bullet 4"/>
    <w:basedOn w:val="Standaard"/>
    <w:uiPriority w:val="99"/>
    <w:semiHidden/>
    <w:pPr>
      <w:numPr>
        <w:numId w:val="11"/>
      </w:numPr>
    </w:pPr>
  </w:style>
  <w:style w:type="paragraph" w:styleId="Lijstopsomteken5">
    <w:name w:val="List Bullet 5"/>
    <w:basedOn w:val="Standaard"/>
    <w:uiPriority w:val="99"/>
    <w:semiHidden/>
    <w:pPr>
      <w:numPr>
        <w:numId w:val="12"/>
      </w:numPr>
    </w:pPr>
  </w:style>
  <w:style w:type="paragraph" w:styleId="Lijstnummering">
    <w:name w:val="List Number"/>
    <w:basedOn w:val="Standaard"/>
    <w:uiPriority w:val="99"/>
    <w:semiHidden/>
    <w:pPr>
      <w:numPr>
        <w:numId w:val="13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pPr>
      <w:numPr>
        <w:numId w:val="14"/>
      </w:numPr>
    </w:pPr>
  </w:style>
  <w:style w:type="paragraph" w:styleId="Lijstnummering3">
    <w:name w:val="List Number 3"/>
    <w:basedOn w:val="Standaard"/>
    <w:uiPriority w:val="99"/>
    <w:semiHidden/>
    <w:pPr>
      <w:numPr>
        <w:numId w:val="15"/>
      </w:numPr>
    </w:pPr>
  </w:style>
  <w:style w:type="paragraph" w:styleId="Lijstnummering4">
    <w:name w:val="List Number 4"/>
    <w:basedOn w:val="Standaard"/>
    <w:uiPriority w:val="99"/>
    <w:semiHidden/>
    <w:pPr>
      <w:numPr>
        <w:numId w:val="16"/>
      </w:numPr>
    </w:pPr>
  </w:style>
  <w:style w:type="paragraph" w:styleId="Lijstnummering5">
    <w:name w:val="List Number 5"/>
    <w:basedOn w:val="Standaard"/>
    <w:uiPriority w:val="99"/>
    <w:semiHidden/>
    <w:pPr>
      <w:numPr>
        <w:numId w:val="17"/>
      </w:numPr>
    </w:pPr>
  </w:style>
  <w:style w:type="paragraph" w:styleId="Lijstvoortzetting">
    <w:name w:val="List Continue"/>
    <w:basedOn w:val="Standaard"/>
    <w:uiPriority w:val="99"/>
    <w:semiHidden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Pr>
      <w:rFonts w:ascii="Verdana" w:hAnsi="Verdana" w:cs="Times New Roman"/>
      <w:sz w:val="18"/>
      <w:szCs w:val="24"/>
    </w:rPr>
  </w:style>
  <w:style w:type="character" w:styleId="Paginanummer">
    <w:name w:val="page number"/>
    <w:basedOn w:val="Standaardalinea-lettertype"/>
    <w:rPr>
      <w:rFonts w:cs="Times New Roman"/>
    </w:rPr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Pr>
      <w:rFonts w:ascii="Verdana" w:hAnsi="Verdana" w:cs="Times New Roman"/>
      <w:sz w:val="18"/>
      <w:szCs w:val="24"/>
    </w:rPr>
  </w:style>
  <w:style w:type="paragraph" w:styleId="Plattetekst3">
    <w:name w:val="Body Text 3"/>
    <w:basedOn w:val="Standaard"/>
    <w:link w:val="Plattetekst3Char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locked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locked/>
    <w:rPr>
      <w:rFonts w:ascii="Verdana" w:hAnsi="Verdana" w:cs="Times New Roman"/>
      <w:sz w:val="18"/>
      <w:szCs w:val="24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locked/>
    <w:rPr>
      <w:rFonts w:ascii="Verdana" w:hAnsi="Verdana" w:cs="Times New Roman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locked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Pr>
      <w:rFonts w:cs="Times New Roman"/>
    </w:rPr>
  </w:style>
  <w:style w:type="paragraph" w:styleId="Standaardinspringing">
    <w:name w:val="Normal Indent"/>
    <w:basedOn w:val="Standaard"/>
    <w:uiPriority w:val="99"/>
    <w:semiHidden/>
    <w:pPr>
      <w:ind w:left="708"/>
    </w:pPr>
  </w:style>
  <w:style w:type="table" w:styleId="Tabelkolommen1">
    <w:name w:val="Table Column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25" w:color="000000" w:fill="FFFFFF"/>
      </w:tcPr>
    </w:tblStylePr>
    <w:tblStylePr w:type="band2Vert">
      <w:rPr>
        <w:rFonts w:cs="DejaVu Sans"/>
      </w:rPr>
      <w:tblPr/>
      <w:tcPr>
        <w:shd w:val="pct25" w:color="FF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30" w:color="000000" w:fill="FFFFFF"/>
      </w:tcPr>
    </w:tblStylePr>
    <w:tblStylePr w:type="band2Vert">
      <w:rPr>
        <w:rFonts w:cs="DejaVu Sans"/>
      </w:rPr>
      <w:tblPr/>
      <w:tcPr>
        <w:shd w:val="pct25" w:color="00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50" w:color="00808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DejaVu Sans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pPr>
      <w:ind w:left="900"/>
    </w:pPr>
    <w:rPr>
      <w:rFonts w:asciiTheme="minorHAnsi" w:hAnsiTheme="minorHAnsi" w:cs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locked/>
    <w:pPr>
      <w:ind w:left="1080"/>
    </w:pPr>
    <w:rPr>
      <w:rFonts w:asciiTheme="minorHAnsi" w:hAnsiTheme="minorHAnsi" w:cstheme="minorHAnsi"/>
      <w:sz w:val="20"/>
      <w:szCs w:val="20"/>
    </w:rPr>
  </w:style>
  <w:style w:type="paragraph" w:customStyle="1" w:styleId="Tussenkop">
    <w:name w:val="Tussenkop"/>
    <w:basedOn w:val="Standaard"/>
    <w:uiPriority w:val="1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left="454" w:hanging="454"/>
    </w:pPr>
    <w:rPr>
      <w:i/>
      <w:szCs w:val="18"/>
    </w:rPr>
  </w:style>
  <w:style w:type="character" w:customStyle="1" w:styleId="afdeling">
    <w:name w:val="afdeling"/>
    <w:basedOn w:val="Standaardalinea-lettertype"/>
    <w:uiPriority w:val="99"/>
    <w:semiHidden/>
    <w:rPr>
      <w:rFonts w:cs="Times New Roman"/>
      <w:position w:val="-9"/>
    </w:rPr>
  </w:style>
  <w:style w:type="character" w:customStyle="1" w:styleId="Afzenddata">
    <w:name w:val="Afzenddata"/>
    <w:uiPriority w:val="99"/>
    <w:semiHidden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Pr>
      <w:rFonts w:ascii="Verdana" w:hAnsi="Verdana"/>
      <w:b/>
      <w:sz w:val="13"/>
    </w:rPr>
  </w:style>
  <w:style w:type="paragraph" w:customStyle="1" w:styleId="bijschrift0">
    <w:name w:val="bijschrift"/>
    <w:basedOn w:val="Broodtekst"/>
    <w:uiPriority w:val="13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</w:style>
  <w:style w:type="paragraph" w:customStyle="1" w:styleId="Directoraatnam">
    <w:name w:val="Directoraatnam"/>
    <w:basedOn w:val="Directoraat"/>
    <w:uiPriority w:val="99"/>
    <w:semiHidden/>
  </w:style>
  <w:style w:type="character" w:customStyle="1" w:styleId="emailadres">
    <w:name w:val="emailadres"/>
    <w:basedOn w:val="Standaardalinea-lettertype"/>
    <w:uiPriority w:val="99"/>
    <w:semiHidden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character" w:customStyle="1" w:styleId="referentiegegevens">
    <w:name w:val="referentiegegevens"/>
    <w:basedOn w:val="Standaardalinea-lettertype"/>
    <w:uiPriority w:val="99"/>
    <w:semiHidden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Pr>
      <w:i/>
    </w:rPr>
  </w:style>
  <w:style w:type="character" w:customStyle="1" w:styleId="referentiegegevensleeg">
    <w:name w:val="referentiegegevensleeg"/>
    <w:uiPriority w:val="99"/>
    <w:semiHidden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pPr>
      <w:spacing w:line="180" w:lineRule="exact"/>
    </w:pPr>
    <w:rPr>
      <w:b/>
      <w:noProof/>
      <w:sz w:val="13"/>
    </w:rPr>
  </w:style>
  <w:style w:type="paragraph" w:customStyle="1" w:styleId="tabeltekst">
    <w:name w:val="tabeltekst"/>
    <w:basedOn w:val="Broodtekst"/>
    <w:uiPriority w:val="13"/>
    <w:rPr>
      <w:sz w:val="14"/>
    </w:rPr>
  </w:style>
  <w:style w:type="paragraph" w:customStyle="1" w:styleId="titel0">
    <w:name w:val="titel"/>
    <w:basedOn w:val="Broodtekst"/>
    <w:next w:val="Broodtekst"/>
    <w:uiPriority w:val="99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locked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Pr>
      <w:rFonts w:ascii="Verdana" w:hAnsi="Verdana" w:cs="Times New Roman"/>
      <w:sz w:val="13"/>
      <w:szCs w:val="20"/>
    </w:rPr>
  </w:style>
  <w:style w:type="character" w:customStyle="1" w:styleId="w1">
    <w:name w:val="w1"/>
    <w:uiPriority w:val="99"/>
    <w:semiHidden/>
    <w:rPr>
      <w:rFonts w:ascii="Verdana" w:hAnsi="Verdana"/>
      <w:sz w:val="9"/>
    </w:rPr>
  </w:style>
  <w:style w:type="numbering" w:styleId="111111">
    <w:name w:val="Outline List 2"/>
    <w:basedOn w:val="Geenlijst"/>
    <w:uiPriority w:val="99"/>
    <w:semiHidden/>
    <w:unhideWhenUsed/>
    <w:locked/>
    <w:pPr>
      <w:numPr>
        <w:numId w:val="1"/>
      </w:numPr>
    </w:pPr>
  </w:style>
  <w:style w:type="numbering" w:customStyle="1" w:styleId="Artikelsectie1">
    <w:name w:val="Artikel/sectie1"/>
    <w:pPr>
      <w:numPr>
        <w:numId w:val="4"/>
      </w:numPr>
    </w:pPr>
  </w:style>
  <w:style w:type="numbering" w:styleId="1ai">
    <w:name w:val="Outline List 1"/>
    <w:basedOn w:val="Geenlijst"/>
    <w:uiPriority w:val="99"/>
    <w:semiHidden/>
    <w:unhideWhenUsed/>
    <w:locked/>
    <w:pPr>
      <w:numPr>
        <w:numId w:val="2"/>
      </w:numPr>
    </w:pPr>
  </w:style>
  <w:style w:type="numbering" w:styleId="Artikelsectie">
    <w:name w:val="Outline List 3"/>
    <w:basedOn w:val="Geenlijst"/>
    <w:uiPriority w:val="99"/>
    <w:semiHidden/>
    <w:unhideWhenUsed/>
    <w:locked/>
    <w:pPr>
      <w:numPr>
        <w:numId w:val="3"/>
      </w:numPr>
    </w:pPr>
  </w:style>
  <w:style w:type="paragraph" w:customStyle="1" w:styleId="Broodtekst">
    <w:name w:val="Broodtekst"/>
    <w:basedOn w:val="Standaard"/>
    <w:qFormat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uiPriority w:val="12"/>
    <w:qFormat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pPr>
      <w:numPr>
        <w:ilvl w:val="1"/>
        <w:numId w:val="21"/>
      </w:numPr>
      <w:tabs>
        <w:tab w:val="clear" w:pos="227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pPr>
      <w:numPr>
        <w:ilvl w:val="2"/>
        <w:numId w:val="21"/>
      </w:numPr>
      <w:tabs>
        <w:tab w:val="clear" w:pos="227"/>
      </w:tabs>
      <w:spacing w:before="240"/>
      <w:outlineLvl w:val="2"/>
    </w:pPr>
    <w:rPr>
      <w:i/>
    </w:rPr>
  </w:style>
  <w:style w:type="paragraph" w:customStyle="1" w:styleId="BijlageOngenummerdKop">
    <w:name w:val="BijlageOngenummerdKop"/>
    <w:basedOn w:val="Broodtekst"/>
    <w:next w:val="Broodtekst"/>
    <w:uiPriority w:val="15"/>
    <w:qFormat/>
    <w:pPr>
      <w:pageBreakBefore/>
      <w:numPr>
        <w:numId w:val="5"/>
      </w:numPr>
      <w:spacing w:after="660" w:line="300" w:lineRule="atLeast"/>
      <w:outlineLvl w:val="0"/>
    </w:pPr>
    <w:rPr>
      <w:sz w:val="24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pPr>
      <w:spacing w:before="240"/>
      <w:outlineLvl w:val="0"/>
    </w:pPr>
    <w:rPr>
      <w:b/>
    </w:r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pPr>
      <w:pageBreakBefore/>
      <w:numPr>
        <w:numId w:val="20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pPr>
      <w:pageBreakBefore/>
      <w:spacing w:after="660" w:line="300" w:lineRule="atLeast"/>
      <w:outlineLvl w:val="0"/>
    </w:pPr>
    <w:rPr>
      <w:sz w:val="24"/>
    </w:rPr>
  </w:style>
  <w:style w:type="paragraph" w:customStyle="1" w:styleId="Opsomming-bullet">
    <w:name w:val="Opsomming-bullet"/>
    <w:basedOn w:val="Broodtekst"/>
    <w:uiPriority w:val="8"/>
    <w:qFormat/>
    <w:pPr>
      <w:numPr>
        <w:numId w:val="18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pPr>
      <w:numPr>
        <w:numId w:val="19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Subsubparagraaf">
    <w:name w:val="Subsubparagraaf"/>
    <w:basedOn w:val="Subparagraaf"/>
    <w:next w:val="Broodtekst"/>
    <w:uiPriority w:val="5"/>
    <w:qFormat/>
    <w:pPr>
      <w:numPr>
        <w:ilvl w:val="3"/>
      </w:numPr>
      <w:outlineLvl w:val="3"/>
    </w:pPr>
    <w:rPr>
      <w:i w:val="0"/>
    </w:rPr>
  </w:style>
  <w:style w:type="paragraph" w:customStyle="1" w:styleId="Tabelkop">
    <w:name w:val="Tabelkop"/>
    <w:basedOn w:val="Broodtekst"/>
    <w:uiPriority w:val="11"/>
    <w:qFormat/>
    <w:rPr>
      <w:b/>
      <w:sz w:val="14"/>
    </w:rPr>
  </w:style>
  <w:style w:type="paragraph" w:customStyle="1" w:styleId="TussenkopCursief">
    <w:name w:val="TussenkopCursief"/>
    <w:basedOn w:val="Broodtekst"/>
    <w:next w:val="Broodtekst"/>
    <w:uiPriority w:val="6"/>
    <w:qFormat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"/>
    <w:uiPriority w:val="5"/>
    <w:qFormat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Pr>
      <w:b w:val="0"/>
    </w:rPr>
  </w:style>
  <w:style w:type="paragraph" w:customStyle="1" w:styleId="Huisstijl-Rubricering0">
    <w:name w:val="Huisstijl - Rubricering"/>
    <w:basedOn w:val="Standaard"/>
    <w:uiPriority w:val="1"/>
    <w:qFormat/>
    <w:pPr>
      <w:framePr w:w="2064" w:h="221" w:hRule="exact" w:hSpace="181" w:wrap="around" w:vAnchor="page" w:hAnchor="page" w:x="1589" w:y="16053" w:anchorLock="1"/>
      <w:widowControl w:val="0"/>
      <w:pBdr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</w:pBdr>
      <w:shd w:val="solid" w:color="FFFFFF" w:fill="FFFFFF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Standaardalinea-lettertype"/>
    <w:uiPriority w:val="1"/>
    <w:qFormat/>
    <w:rPr>
      <w:rFonts w:ascii="Verdana" w:hAnsi="Verdana"/>
      <w:b/>
      <w:caps/>
      <w:smallCaps w:val="0"/>
      <w:sz w:val="13"/>
    </w:rPr>
  </w:style>
  <w:style w:type="paragraph" w:customStyle="1" w:styleId="OpsommingenRWS">
    <w:name w:val="Opsommingen RWS"/>
    <w:basedOn w:val="Standaard"/>
    <w:qFormat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Huisstijl-Inhoudsopgavekop">
    <w:name w:val="Huisstijl - Inhoudsopgave kop"/>
    <w:basedOn w:val="Standaard"/>
    <w:uiPriority w:val="16"/>
    <w:pPr>
      <w:spacing w:before="60" w:after="320"/>
    </w:pPr>
    <w:rPr>
      <w:sz w:val="24"/>
    </w:rPr>
  </w:style>
  <w:style w:type="character" w:customStyle="1" w:styleId="Huisstijl-KoptekstRapportdatum">
    <w:name w:val="Huisstijl - Koptekst Rapportdatum"/>
    <w:basedOn w:val="Standaardalinea-lettertype"/>
    <w:uiPriority w:val="1"/>
    <w:rPr>
      <w:rFonts w:ascii="Verdana" w:hAnsi="Verdana"/>
      <w:b/>
      <w:sz w:val="13"/>
    </w:rPr>
  </w:style>
  <w:style w:type="character" w:customStyle="1" w:styleId="Huisstijl-KoptekstRapporttitel">
    <w:name w:val="Huisstijl - Koptekst Rapporttitel"/>
    <w:basedOn w:val="Standaardalinea-lettertype"/>
    <w:uiPriority w:val="1"/>
    <w:rPr>
      <w:rFonts w:ascii="Verdana" w:hAnsi="Verdana"/>
      <w:b/>
      <w:sz w:val="13"/>
    </w:rPr>
  </w:style>
  <w:style w:type="character" w:customStyle="1" w:styleId="CharChar">
    <w:name w:val="Char Char"/>
    <w:basedOn w:val="Standaardalinea-lettertype"/>
    <w:rsid w:val="00710D18"/>
    <w:rPr>
      <w:rFonts w:ascii="Arial" w:hAnsi="Arial" w:cs="Arial"/>
      <w:b/>
      <w:bCs/>
      <w:lang w:val="nl-NL" w:eastAsia="nl-NL" w:bidi="ar-SA"/>
    </w:rPr>
  </w:style>
  <w:style w:type="paragraph" w:styleId="Lijstmetafbeeldingen">
    <w:name w:val="table of figures"/>
    <w:basedOn w:val="Standaard"/>
    <w:next w:val="Standaard"/>
    <w:uiPriority w:val="99"/>
    <w:semiHidden/>
    <w:locked/>
    <w:rsid w:val="00710D18"/>
    <w:pPr>
      <w:spacing w:line="260" w:lineRule="exact"/>
    </w:pPr>
    <w:rPr>
      <w:rFonts w:ascii="Times New Roman" w:eastAsia="Times New Roman" w:hAnsi="Times New Roman"/>
      <w:sz w:val="24"/>
    </w:rPr>
  </w:style>
  <w:style w:type="paragraph" w:customStyle="1" w:styleId="Variabelegegevens">
    <w:name w:val="Variabele gegevens"/>
    <w:basedOn w:val="Standaard"/>
    <w:rsid w:val="00710D18"/>
    <w:pPr>
      <w:spacing w:line="260" w:lineRule="exact"/>
    </w:pPr>
    <w:rPr>
      <w:rFonts w:ascii="V&amp;W Syntax (Adobe)" w:eastAsia="Times New Roman" w:hAnsi="V&amp;W Syntax (Adobe)"/>
      <w:spacing w:val="2"/>
      <w:sz w:val="20"/>
      <w:lang w:eastAsia="en-US"/>
    </w:rPr>
  </w:style>
  <w:style w:type="character" w:customStyle="1" w:styleId="DeltaViewInsertion">
    <w:name w:val="DeltaView Insertion"/>
    <w:rsid w:val="00710D18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10D18"/>
    <w:rPr>
      <w:color w:val="00C000"/>
      <w:spacing w:val="0"/>
      <w:u w:val="double"/>
    </w:rPr>
  </w:style>
  <w:style w:type="paragraph" w:customStyle="1" w:styleId="Default">
    <w:name w:val="Default"/>
    <w:link w:val="DefaultChar"/>
    <w:uiPriority w:val="99"/>
    <w:rsid w:val="00710D18"/>
    <w:pPr>
      <w:autoSpaceDE w:val="0"/>
      <w:autoSpaceDN w:val="0"/>
      <w:adjustRightInd w:val="0"/>
      <w:spacing w:line="260" w:lineRule="exac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Standaardalinea-lettertype"/>
    <w:link w:val="Default"/>
    <w:rsid w:val="00710D18"/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0">
    <w:name w:val="platte tekst"/>
    <w:basedOn w:val="Standaard"/>
    <w:rsid w:val="00710D18"/>
    <w:pPr>
      <w:spacing w:line="295" w:lineRule="auto"/>
    </w:pPr>
    <w:rPr>
      <w:rFonts w:ascii="Arial" w:eastAsia="Times New Roman" w:hAnsi="Arial" w:cs="Arial"/>
      <w:sz w:val="20"/>
      <w:szCs w:val="20"/>
    </w:rPr>
  </w:style>
  <w:style w:type="paragraph" w:styleId="Documentstructuur">
    <w:name w:val="Document Map"/>
    <w:basedOn w:val="Standaard"/>
    <w:link w:val="DocumentstructuurChar"/>
    <w:semiHidden/>
    <w:locked/>
    <w:rsid w:val="00710D18"/>
    <w:pPr>
      <w:shd w:val="clear" w:color="auto" w:fill="000080"/>
      <w:spacing w:line="26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10D1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Lijstalinea1">
    <w:name w:val="Lijstalinea1"/>
    <w:basedOn w:val="Standaard"/>
    <w:rsid w:val="00710D18"/>
    <w:pPr>
      <w:ind w:left="720"/>
    </w:pPr>
    <w:rPr>
      <w:rFonts w:eastAsia="Times New Roman"/>
      <w:szCs w:val="18"/>
    </w:rPr>
  </w:style>
  <w:style w:type="character" w:styleId="Verwijzingopmerking">
    <w:name w:val="annotation reference"/>
    <w:basedOn w:val="Standaardalinea-lettertype"/>
    <w:uiPriority w:val="99"/>
    <w:semiHidden/>
    <w:locked/>
    <w:rsid w:val="00710D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locked/>
    <w:rsid w:val="00710D18"/>
    <w:pPr>
      <w:spacing w:line="260" w:lineRule="exact"/>
    </w:pPr>
    <w:rPr>
      <w:rFonts w:ascii="Times New Roman" w:eastAsia="Times New Roman" w:hAnsi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0D18"/>
    <w:rPr>
      <w:rFonts w:eastAsia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710D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10D18"/>
    <w:rPr>
      <w:rFonts w:eastAsia="Times New Roman" w:cs="Times New Roman"/>
      <w:b/>
      <w:bCs/>
      <w:sz w:val="20"/>
      <w:szCs w:val="20"/>
    </w:rPr>
  </w:style>
  <w:style w:type="paragraph" w:customStyle="1" w:styleId="Groetregel">
    <w:name w:val="Groetregel"/>
    <w:basedOn w:val="Standaard"/>
    <w:rsid w:val="00710D18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Opsomming">
    <w:name w:val="Opsomming"/>
    <w:basedOn w:val="Standaard"/>
    <w:rsid w:val="00710D18"/>
    <w:pPr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BulletDash">
    <w:name w:val="BulletDash"/>
    <w:rsid w:val="00710D18"/>
    <w:pPr>
      <w:widowControl w:val="0"/>
      <w:numPr>
        <w:ilvl w:val="2"/>
        <w:numId w:val="27"/>
      </w:numPr>
      <w:tabs>
        <w:tab w:val="clear" w:pos="2268"/>
        <w:tab w:val="num" w:pos="0"/>
      </w:tabs>
      <w:spacing w:after="260" w:line="260" w:lineRule="atLeast"/>
      <w:ind w:left="709"/>
      <w:jc w:val="both"/>
    </w:pPr>
    <w:rPr>
      <w:rFonts w:eastAsia="Times New Roman" w:cs="Times New Roman"/>
      <w:szCs w:val="24"/>
      <w:lang w:eastAsia="en-US"/>
    </w:rPr>
  </w:style>
  <w:style w:type="paragraph" w:customStyle="1" w:styleId="BulletDash1">
    <w:name w:val="BulletDash 1"/>
    <w:basedOn w:val="BulletDash"/>
    <w:rsid w:val="00710D18"/>
    <w:pPr>
      <w:numPr>
        <w:ilvl w:val="3"/>
      </w:numPr>
      <w:tabs>
        <w:tab w:val="clear" w:pos="2976"/>
        <w:tab w:val="num" w:pos="1559"/>
      </w:tabs>
      <w:ind w:left="1559" w:hanging="850"/>
    </w:pPr>
  </w:style>
  <w:style w:type="paragraph" w:customStyle="1" w:styleId="BulletDash2">
    <w:name w:val="BulletDash 2"/>
    <w:basedOn w:val="BulletDash1"/>
    <w:rsid w:val="00710D18"/>
    <w:pPr>
      <w:numPr>
        <w:ilvl w:val="4"/>
      </w:numPr>
      <w:tabs>
        <w:tab w:val="clear" w:pos="3685"/>
        <w:tab w:val="num" w:pos="2268"/>
      </w:tabs>
      <w:ind w:left="2268"/>
    </w:pPr>
  </w:style>
  <w:style w:type="paragraph" w:customStyle="1" w:styleId="BulletDash3">
    <w:name w:val="BulletDash 3"/>
    <w:basedOn w:val="BulletDash2"/>
    <w:rsid w:val="00710D18"/>
    <w:pPr>
      <w:numPr>
        <w:ilvl w:val="5"/>
      </w:numPr>
      <w:tabs>
        <w:tab w:val="clear" w:pos="4394"/>
        <w:tab w:val="num" w:pos="2976"/>
      </w:tabs>
      <w:ind w:left="2976" w:hanging="708"/>
    </w:pPr>
  </w:style>
  <w:style w:type="paragraph" w:customStyle="1" w:styleId="BulletDash4">
    <w:name w:val="BulletDash 4"/>
    <w:basedOn w:val="BulletDash3"/>
    <w:rsid w:val="00710D18"/>
    <w:pPr>
      <w:numPr>
        <w:ilvl w:val="6"/>
      </w:numPr>
      <w:tabs>
        <w:tab w:val="clear" w:pos="5102"/>
        <w:tab w:val="num" w:pos="3685"/>
      </w:tabs>
      <w:ind w:left="3685" w:hanging="709"/>
    </w:pPr>
  </w:style>
  <w:style w:type="paragraph" w:customStyle="1" w:styleId="BulletDash5">
    <w:name w:val="BulletDash 5"/>
    <w:basedOn w:val="BulletDash4"/>
    <w:rsid w:val="00710D18"/>
    <w:pPr>
      <w:numPr>
        <w:ilvl w:val="7"/>
      </w:numPr>
      <w:tabs>
        <w:tab w:val="clear" w:pos="5811"/>
        <w:tab w:val="num" w:pos="4394"/>
      </w:tabs>
      <w:ind w:left="4394"/>
    </w:pPr>
  </w:style>
  <w:style w:type="paragraph" w:customStyle="1" w:styleId="BulletDash6">
    <w:name w:val="BulletDash 6"/>
    <w:basedOn w:val="BulletDash5"/>
    <w:rsid w:val="00710D18"/>
    <w:pPr>
      <w:numPr>
        <w:ilvl w:val="8"/>
      </w:numPr>
      <w:tabs>
        <w:tab w:val="clear" w:pos="6520"/>
        <w:tab w:val="num" w:pos="5102"/>
      </w:tabs>
      <w:ind w:left="5102" w:hanging="708"/>
    </w:pPr>
  </w:style>
  <w:style w:type="paragraph" w:customStyle="1" w:styleId="BulletDash7">
    <w:name w:val="BulletDash 7"/>
    <w:basedOn w:val="BulletDash6"/>
    <w:rsid w:val="00710D18"/>
    <w:pPr>
      <w:numPr>
        <w:ilvl w:val="7"/>
        <w:numId w:val="8"/>
      </w:numPr>
    </w:pPr>
  </w:style>
  <w:style w:type="paragraph" w:customStyle="1" w:styleId="BulletDash8">
    <w:name w:val="BulletDash 8"/>
    <w:basedOn w:val="BulletDash7"/>
    <w:rsid w:val="00710D18"/>
    <w:pPr>
      <w:numPr>
        <w:ilvl w:val="8"/>
      </w:numPr>
    </w:pPr>
  </w:style>
  <w:style w:type="paragraph" w:customStyle="1" w:styleId="GenummerdHoofdstuk">
    <w:name w:val="GenummerdHoofdstuk"/>
    <w:basedOn w:val="Standaard"/>
    <w:next w:val="Standaard"/>
    <w:uiPriority w:val="99"/>
    <w:rsid w:val="00710D18"/>
    <w:pPr>
      <w:pageBreakBefore/>
      <w:numPr>
        <w:numId w:val="29"/>
      </w:numPr>
      <w:tabs>
        <w:tab w:val="clear" w:pos="705"/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eastAsia="Times New Roman"/>
      <w:sz w:val="24"/>
      <w:szCs w:val="18"/>
    </w:rPr>
  </w:style>
  <w:style w:type="character" w:customStyle="1" w:styleId="Verborgentekst">
    <w:name w:val="Verborgen tekst"/>
    <w:rsid w:val="00710D18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roodtekst0">
    <w:name w:val="broodtekst"/>
    <w:basedOn w:val="Standaard"/>
    <w:link w:val="broodtekstChar1"/>
    <w:rsid w:val="00710D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1">
    <w:name w:val="broodtekst Char1"/>
    <w:basedOn w:val="Standaardalinea-lettertype"/>
    <w:link w:val="broodtekst0"/>
    <w:rsid w:val="00710D18"/>
    <w:rPr>
      <w:rFonts w:ascii="Verdana" w:eastAsia="Times New Roman" w:hAnsi="Verdana" w:cs="Times New Roman"/>
      <w:sz w:val="18"/>
      <w:szCs w:val="18"/>
    </w:rPr>
  </w:style>
  <w:style w:type="paragraph" w:customStyle="1" w:styleId="BijlageKop3">
    <w:name w:val="BijlageKop3"/>
    <w:basedOn w:val="Standaard"/>
    <w:next w:val="Standaard"/>
    <w:rsid w:val="00710D18"/>
    <w:pPr>
      <w:tabs>
        <w:tab w:val="left" w:pos="227"/>
        <w:tab w:val="left" w:pos="454"/>
        <w:tab w:val="left" w:pos="680"/>
        <w:tab w:val="num" w:pos="814"/>
      </w:tabs>
      <w:autoSpaceDE w:val="0"/>
      <w:autoSpaceDN w:val="0"/>
      <w:adjustRightInd w:val="0"/>
      <w:spacing w:before="240"/>
      <w:ind w:left="680" w:hanging="226"/>
    </w:pPr>
    <w:rPr>
      <w:rFonts w:eastAsia="Times New Roman"/>
      <w:i/>
      <w:szCs w:val="18"/>
    </w:rPr>
  </w:style>
  <w:style w:type="paragraph" w:customStyle="1" w:styleId="KopBijlage">
    <w:name w:val="KopBijlage"/>
    <w:basedOn w:val="Standaard"/>
    <w:next w:val="Standaard"/>
    <w:rsid w:val="00710D18"/>
    <w:pPr>
      <w:pageBreakBefore/>
      <w:tabs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227" w:hanging="227"/>
    </w:pPr>
    <w:rPr>
      <w:rFonts w:eastAsia="Times New Roman"/>
      <w:sz w:val="24"/>
      <w:szCs w:val="18"/>
    </w:rPr>
  </w:style>
  <w:style w:type="paragraph" w:customStyle="1" w:styleId="opsomming-bullet0">
    <w:name w:val="opsomming-bullet"/>
    <w:basedOn w:val="broodtekst0"/>
    <w:rsid w:val="00710D18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cs="Verdana"/>
      <w:color w:val="000000"/>
    </w:rPr>
  </w:style>
  <w:style w:type="character" w:customStyle="1" w:styleId="broodtekstChar2">
    <w:name w:val="broodtekst Char2"/>
    <w:basedOn w:val="Standaardalinea-lettertype"/>
    <w:rsid w:val="00710D18"/>
    <w:rPr>
      <w:rFonts w:ascii="Verdana" w:hAnsi="Verdana"/>
      <w:sz w:val="18"/>
      <w:szCs w:val="18"/>
      <w:lang w:val="nl-NL" w:eastAsia="nl-NL" w:bidi="ar-SA"/>
    </w:rPr>
  </w:style>
  <w:style w:type="paragraph" w:customStyle="1" w:styleId="TabelNummering1">
    <w:name w:val="Tabel Nummering 1"/>
    <w:basedOn w:val="Standaard"/>
    <w:rsid w:val="00710D18"/>
    <w:pPr>
      <w:tabs>
        <w:tab w:val="num" w:pos="746"/>
      </w:tabs>
      <w:spacing w:line="260" w:lineRule="exact"/>
      <w:ind w:left="746" w:hanging="386"/>
    </w:pPr>
    <w:rPr>
      <w:rFonts w:ascii="Arial" w:eastAsia="Times New Roman" w:hAnsi="Arial" w:cs="Arial"/>
      <w:sz w:val="22"/>
      <w:szCs w:val="22"/>
    </w:rPr>
  </w:style>
  <w:style w:type="character" w:customStyle="1" w:styleId="broodtekstChar">
    <w:name w:val="broodtekst Char"/>
    <w:basedOn w:val="Standaardalinea-lettertype"/>
    <w:locked/>
    <w:rsid w:val="00710D18"/>
    <w:rPr>
      <w:rFonts w:ascii="Verdana" w:hAnsi="Verdana" w:cs="Verdana"/>
      <w:color w:val="000000"/>
      <w:sz w:val="18"/>
      <w:szCs w:val="18"/>
      <w:lang w:val="nl-NL" w:eastAsia="nl-NL" w:bidi="ar-SA"/>
    </w:rPr>
  </w:style>
  <w:style w:type="character" w:customStyle="1" w:styleId="FootnoteTextChar1">
    <w:name w:val="Footnote Text Char1"/>
    <w:locked/>
    <w:rsid w:val="00710D18"/>
    <w:rPr>
      <w:rFonts w:ascii="Verdana" w:hAnsi="Verdana"/>
      <w:lang w:val="nl-NL" w:eastAsia="ja-JP" w:bidi="ar-SA"/>
    </w:rPr>
  </w:style>
  <w:style w:type="paragraph" w:customStyle="1" w:styleId="Kopsub-Bijlage">
    <w:name w:val="Kop sub-Bijlage"/>
    <w:basedOn w:val="Standaard"/>
    <w:rsid w:val="00710D18"/>
    <w:pPr>
      <w:keepNext/>
      <w:tabs>
        <w:tab w:val="left" w:pos="-601"/>
        <w:tab w:val="left" w:pos="1440"/>
      </w:tabs>
      <w:spacing w:after="360"/>
      <w:ind w:left="1440" w:hanging="1440"/>
      <w:outlineLvl w:val="1"/>
    </w:pPr>
    <w:rPr>
      <w:rFonts w:eastAsia="Times New Roman"/>
      <w:b/>
      <w:kern w:val="32"/>
      <w:sz w:val="20"/>
      <w:szCs w:val="18"/>
      <w:lang w:eastAsia="ja-JP"/>
    </w:rPr>
  </w:style>
  <w:style w:type="paragraph" w:customStyle="1" w:styleId="Lijstalinea2">
    <w:name w:val="Lijstalinea2"/>
    <w:basedOn w:val="Standaard"/>
    <w:rsid w:val="00710D18"/>
    <w:pPr>
      <w:spacing w:line="260" w:lineRule="exact"/>
      <w:ind w:left="720"/>
    </w:pPr>
    <w:rPr>
      <w:rFonts w:ascii="Times New Roman" w:eastAsia="Times New Roman" w:hAnsi="Times New Roman"/>
      <w:sz w:val="24"/>
    </w:rPr>
  </w:style>
  <w:style w:type="paragraph" w:customStyle="1" w:styleId="BijlageKop30">
    <w:name w:val="Bijlage Kop 3"/>
    <w:basedOn w:val="Standaard"/>
    <w:rsid w:val="00710D18"/>
    <w:pPr>
      <w:widowControl w:val="0"/>
      <w:tabs>
        <w:tab w:val="num" w:pos="4076"/>
      </w:tabs>
      <w:spacing w:before="240" w:after="60" w:line="260" w:lineRule="exact"/>
      <w:ind w:left="4076" w:hanging="792"/>
      <w:jc w:val="both"/>
    </w:pPr>
    <w:rPr>
      <w:rFonts w:ascii="V&amp;W Syntax (Adobe)" w:eastAsia="Times New Roman" w:hAnsi="V&amp;W Syntax (Adobe)" w:cs="V&amp;W Syntax (Adobe)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710D18"/>
    <w:pPr>
      <w:ind w:left="1260"/>
    </w:pPr>
    <w:rPr>
      <w:rFonts w:asciiTheme="minorHAnsi" w:hAnsiTheme="minorHAnsi" w:cstheme="minorHAnsi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710D18"/>
    <w:rPr>
      <w:rFonts w:ascii="Verdana" w:hAnsi="Verdana" w:cs="Times New Roman"/>
      <w:sz w:val="18"/>
      <w:szCs w:val="24"/>
    </w:rPr>
  </w:style>
  <w:style w:type="numbering" w:customStyle="1" w:styleId="Lijststijl">
    <w:name w:val="Lijststijl"/>
    <w:uiPriority w:val="99"/>
    <w:rsid w:val="00710D18"/>
    <w:pPr>
      <w:numPr>
        <w:numId w:val="37"/>
      </w:numPr>
    </w:pPr>
  </w:style>
  <w:style w:type="paragraph" w:customStyle="1" w:styleId="RapportBijschrift">
    <w:name w:val="RapportBijschrift"/>
    <w:basedOn w:val="Standaard"/>
    <w:next w:val="Standaard"/>
    <w:rsid w:val="00710D18"/>
    <w:rPr>
      <w:rFonts w:eastAsia="Times New Roman"/>
      <w:b/>
    </w:rPr>
  </w:style>
  <w:style w:type="paragraph" w:customStyle="1" w:styleId="aoalthead3">
    <w:name w:val="aoalthead3"/>
    <w:basedOn w:val="Standaard"/>
    <w:rsid w:val="00FB5F78"/>
    <w:pPr>
      <w:tabs>
        <w:tab w:val="num" w:pos="814"/>
      </w:tabs>
      <w:spacing w:before="240" w:line="260" w:lineRule="atLeast"/>
      <w:ind w:left="680" w:hanging="226"/>
    </w:pPr>
    <w:rPr>
      <w:rFonts w:ascii="Times New Roman" w:eastAsia="Times New Roman" w:hAnsi="Times New Roman"/>
      <w:sz w:val="22"/>
      <w:szCs w:val="22"/>
    </w:rPr>
  </w:style>
  <w:style w:type="paragraph" w:customStyle="1" w:styleId="kop20">
    <w:name w:val="kop2"/>
    <w:basedOn w:val="Kop2"/>
    <w:link w:val="kop2Char0"/>
    <w:qFormat/>
    <w:rsid w:val="002B2C00"/>
    <w:pPr>
      <w:spacing w:beforeLines="200" w:before="480"/>
      <w:ind w:left="0" w:firstLine="0"/>
    </w:pPr>
    <w:rPr>
      <w:rFonts w:eastAsia="Times New Roman"/>
      <w:b w:val="0"/>
      <w:i/>
      <w:color w:val="0070C0"/>
      <w:sz w:val="20"/>
      <w:szCs w:val="28"/>
    </w:rPr>
  </w:style>
  <w:style w:type="character" w:customStyle="1" w:styleId="kop2Char0">
    <w:name w:val="kop2 Char"/>
    <w:basedOn w:val="Standaardalinea-lettertype"/>
    <w:link w:val="kop20"/>
    <w:rsid w:val="002B2C00"/>
    <w:rPr>
      <w:rFonts w:ascii="Verdana" w:eastAsia="Times New Roman" w:hAnsi="Verdana" w:cs="Arial"/>
      <w:bCs/>
      <w:i/>
      <w:iCs/>
      <w:color w:val="0070C0"/>
      <w:sz w:val="20"/>
      <w:szCs w:val="28"/>
    </w:rPr>
  </w:style>
  <w:style w:type="paragraph" w:customStyle="1" w:styleId="Huisstijl-Ondertekeningvervolg">
    <w:name w:val="Huisstijl - Ondertekening vervolg"/>
    <w:basedOn w:val="Standaard"/>
    <w:rsid w:val="002B2C00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OngenummerdeKop">
    <w:name w:val="OngenummerdeKop"/>
    <w:basedOn w:val="broodtekst0"/>
    <w:next w:val="broodtekst0"/>
    <w:uiPriority w:val="99"/>
    <w:rsid w:val="00EB79B0"/>
    <w:pPr>
      <w:pageBreakBefore/>
      <w:spacing w:after="660" w:line="300" w:lineRule="atLeast"/>
    </w:pPr>
    <w:rPr>
      <w:sz w:val="24"/>
    </w:rPr>
  </w:style>
  <w:style w:type="paragraph" w:customStyle="1" w:styleId="OpmaakprofielKop29ptVetNietCursief">
    <w:name w:val="Opmaakprofiel Kop 2 + 9 pt Vet Niet Cursief"/>
    <w:basedOn w:val="Kop2"/>
    <w:link w:val="OpmaakprofielKop29ptVetNietCursiefCharChar"/>
    <w:rsid w:val="00A74605"/>
    <w:pPr>
      <w:ind w:left="0" w:firstLine="0"/>
    </w:pPr>
    <w:rPr>
      <w:rFonts w:eastAsia="Times New Roman"/>
      <w:iCs w:val="0"/>
      <w:szCs w:val="28"/>
    </w:rPr>
  </w:style>
  <w:style w:type="character" w:customStyle="1" w:styleId="OpmaakprofielKop29ptVetNietCursiefCharChar">
    <w:name w:val="Opmaakprofiel Kop 2 + 9 pt Vet Niet Cursief Char Char"/>
    <w:link w:val="OpmaakprofielKop29ptVetNietCursief"/>
    <w:rsid w:val="00A74605"/>
    <w:rPr>
      <w:rFonts w:ascii="Verdana" w:eastAsia="Times New Roman" w:hAnsi="Verdana" w:cs="Arial"/>
      <w:b/>
      <w:bCs/>
      <w:sz w:val="18"/>
      <w:szCs w:val="28"/>
    </w:rPr>
  </w:style>
  <w:style w:type="numbering" w:customStyle="1" w:styleId="Stijl2">
    <w:name w:val="Stijl2"/>
    <w:uiPriority w:val="99"/>
    <w:rsid w:val="002E150C"/>
    <w:pPr>
      <w:numPr>
        <w:numId w:val="4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2E150C"/>
    <w:pPr>
      <w:numPr>
        <w:numId w:val="48"/>
      </w:numPr>
      <w:contextualSpacing w:val="0"/>
    </w:p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150C"/>
    <w:rPr>
      <w:rFonts w:ascii="Verdana" w:hAnsi="Verdana" w:cs="Times New Roman"/>
      <w:sz w:val="18"/>
      <w:szCs w:val="24"/>
    </w:rPr>
  </w:style>
  <w:style w:type="table" w:styleId="Lichtearcering">
    <w:name w:val="Light Shading"/>
    <w:basedOn w:val="Standaardtabel"/>
    <w:uiPriority w:val="60"/>
    <w:rsid w:val="002E150C"/>
    <w:rPr>
      <w:rFonts w:asciiTheme="minorHAnsi" w:eastAsiaTheme="minorHAnsi" w:hAnsiTheme="minorHAnsi" w:cstheme="minorBidi"/>
      <w:color w:val="000000" w:themeColor="tex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2E150C"/>
    <w:rPr>
      <w:rFonts w:asciiTheme="minorHAnsi" w:eastAsiaTheme="minorHAnsi" w:hAnsiTheme="minorHAnsi" w:cstheme="minorBidi"/>
      <w:color w:val="365F91" w:themeColor="accen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2E150C"/>
    <w:rPr>
      <w:rFonts w:asciiTheme="minorHAnsi" w:eastAsiaTheme="minorHAnsi" w:hAnsiTheme="minorHAnsi" w:cstheme="minorBidi"/>
      <w:color w:val="76923C" w:themeColor="accent3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e">
    <w:name w:val="Revision"/>
    <w:hidden/>
    <w:uiPriority w:val="99"/>
    <w:semiHidden/>
    <w:rsid w:val="00C71D17"/>
    <w:rPr>
      <w:rFonts w:ascii="Verdana" w:hAnsi="Verdana" w:cs="Times New Roman"/>
      <w:sz w:val="18"/>
      <w:szCs w:val="24"/>
    </w:rPr>
  </w:style>
  <w:style w:type="table" w:customStyle="1" w:styleId="Tabelraster10">
    <w:name w:val="Tabelraster1"/>
    <w:basedOn w:val="Standaardtabel"/>
    <w:next w:val="Tabelraster"/>
    <w:rsid w:val="006F7D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raster20">
    <w:name w:val="Tabelraster2"/>
    <w:basedOn w:val="Standaardtabel"/>
    <w:next w:val="Tabelraster"/>
    <w:rsid w:val="00EE33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/>
    <w:lsdException w:name="heading 1" w:semiHidden="0" w:uiPriority="8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/>
    <w:lsdException w:name="Closing" w:locked="1"/>
    <w:lsdException w:name="Signature" w:locked="1"/>
    <w:lsdException w:name="Default Paragraph Font" w:uiPriority="1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 w:uiPriority="0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nhideWhenUsed="0"/>
    <w:lsdException w:name="Intense Reference" w:semiHidden="0" w:uiPriority="32" w:unhideWhenUsed="0"/>
    <w:lsdException w:name="Book Title" w:semiHidden="0" w:uiPriority="33" w:unhideWhenUsed="0"/>
    <w:lsdException w:name="TOC Heading" w:uiPriority="39" w:qFormat="1"/>
  </w:latentStyles>
  <w:style w:type="paragraph" w:default="1" w:styleId="Standaard">
    <w:name w:val="Normal"/>
    <w:uiPriority w:val="16"/>
    <w:rsid w:val="00E02619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DB6203"/>
    <w:pPr>
      <w:keepNext/>
      <w:spacing w:line="260" w:lineRule="atLeast"/>
      <w:outlineLvl w:val="0"/>
    </w:pPr>
    <w:rPr>
      <w:rFonts w:cs="Arial"/>
      <w:b/>
      <w:bCs/>
      <w:kern w:val="32"/>
      <w:sz w:val="22"/>
      <w:szCs w:val="18"/>
    </w:rPr>
  </w:style>
  <w:style w:type="paragraph" w:styleId="Kop2">
    <w:name w:val="heading 2"/>
    <w:basedOn w:val="Standaard"/>
    <w:next w:val="Standaard"/>
    <w:link w:val="Kop2Char"/>
    <w:uiPriority w:val="9"/>
    <w:qFormat/>
    <w:rsid w:val="00BE2514"/>
    <w:pPr>
      <w:keepNext/>
      <w:spacing w:before="240" w:after="120" w:line="320" w:lineRule="atLeast"/>
      <w:ind w:left="1134" w:hanging="1134"/>
      <w:outlineLvl w:val="1"/>
    </w:pPr>
    <w:rPr>
      <w:rFonts w:cs="Arial"/>
      <w:b/>
      <w:bCs/>
      <w:iCs/>
      <w:szCs w:val="18"/>
    </w:rPr>
  </w:style>
  <w:style w:type="paragraph" w:styleId="Kop3">
    <w:name w:val="heading 3"/>
    <w:basedOn w:val="Standaard"/>
    <w:next w:val="Standaard"/>
    <w:link w:val="Kop3Char"/>
    <w:uiPriority w:val="9"/>
    <w:qFormat/>
    <w:rsid w:val="005B1405"/>
    <w:pPr>
      <w:keepNext/>
      <w:spacing w:before="240" w:after="60"/>
      <w:ind w:left="851" w:hanging="851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uiPriority w:val="9"/>
    <w:qFormat/>
    <w:locked/>
    <w:pPr>
      <w:keepNext/>
      <w:numPr>
        <w:ilvl w:val="3"/>
        <w:numId w:val="7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locked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locked/>
    <w:rsid w:val="00DB6203"/>
    <w:rPr>
      <w:rFonts w:ascii="Verdana" w:hAnsi="Verdana" w:cs="Arial"/>
      <w:b/>
      <w:bCs/>
      <w:kern w:val="32"/>
      <w:szCs w:val="18"/>
    </w:rPr>
  </w:style>
  <w:style w:type="character" w:customStyle="1" w:styleId="Kop2Char">
    <w:name w:val="Kop 2 Char"/>
    <w:basedOn w:val="Standaardalinea-lettertype"/>
    <w:link w:val="Kop2"/>
    <w:uiPriority w:val="9"/>
    <w:locked/>
    <w:rsid w:val="00BE2514"/>
    <w:rPr>
      <w:rFonts w:ascii="Verdana" w:hAnsi="Verdana" w:cs="Arial"/>
      <w:b/>
      <w:bCs/>
      <w:iCs/>
      <w:sz w:val="18"/>
      <w:szCs w:val="18"/>
    </w:rPr>
  </w:style>
  <w:style w:type="character" w:customStyle="1" w:styleId="Kop3Char">
    <w:name w:val="Kop 3 Char"/>
    <w:basedOn w:val="Standaardalinea-lettertype"/>
    <w:link w:val="Kop3"/>
    <w:uiPriority w:val="9"/>
    <w:locked/>
    <w:rsid w:val="005B1405"/>
    <w:rPr>
      <w:rFonts w:ascii="Verdana" w:hAnsi="Verdana" w:cs="Arial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locked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locked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Pr>
      <w:noProof/>
    </w:rPr>
  </w:style>
  <w:style w:type="paragraph" w:customStyle="1" w:styleId="Textbody">
    <w:name w:val="Text body"/>
    <w:basedOn w:val="Standaard"/>
    <w:uiPriority w:val="99"/>
    <w:semiHidden/>
    <w:pPr>
      <w:spacing w:after="120"/>
    </w:pPr>
  </w:style>
  <w:style w:type="paragraph" w:styleId="Lijst">
    <w:name w:val="List"/>
    <w:basedOn w:val="Textbody"/>
  </w:style>
  <w:style w:type="paragraph" w:customStyle="1" w:styleId="Caption1">
    <w:name w:val="Caption1"/>
    <w:basedOn w:val="Standaard"/>
    <w:uiPriority w:val="99"/>
    <w:semiHidden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Pr>
      <w:noProof/>
    </w:rPr>
  </w:style>
  <w:style w:type="paragraph" w:styleId="Ondertitel">
    <w:name w:val="Subtitle"/>
    <w:basedOn w:val="Standaard"/>
    <w:next w:val="Textbody"/>
    <w:link w:val="OndertitelChar"/>
    <w:uiPriority w:val="1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locked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pPr>
      <w:spacing w:before="240"/>
    </w:pPr>
  </w:style>
  <w:style w:type="paragraph" w:customStyle="1" w:styleId="Framecontents">
    <w:name w:val="Frame contents"/>
    <w:basedOn w:val="Textbody"/>
    <w:uiPriority w:val="99"/>
    <w:semiHidden/>
  </w:style>
  <w:style w:type="paragraph" w:customStyle="1" w:styleId="Huisstijl-Paginanummer">
    <w:name w:val="Huisstijl - Paginanummer"/>
    <w:basedOn w:val="Standaard"/>
    <w:uiPriority w:val="99"/>
    <w:semiHidden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Pr>
      <w:rFonts w:ascii="Verdana" w:hAnsi="Verdana" w:cs="Times New Roman"/>
      <w:sz w:val="18"/>
      <w:szCs w:val="18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Pr>
      <w:rFonts w:ascii="Verdana" w:hAnsi="Verdana" w:cs="Times New Roman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Mangal"/>
      <w:sz w:val="16"/>
      <w:szCs w:val="14"/>
    </w:rPr>
  </w:style>
  <w:style w:type="paragraph" w:customStyle="1" w:styleId="Huisstijl-Titel">
    <w:name w:val="Huisstijl - Titel"/>
    <w:basedOn w:val="Standaard"/>
    <w:uiPriority w:val="99"/>
    <w:semiHidden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pPr>
      <w:spacing w:after="740"/>
    </w:pPr>
    <w:rPr>
      <w:sz w:val="24"/>
    </w:rPr>
  </w:style>
  <w:style w:type="table" w:styleId="Tabelraster">
    <w:name w:val="Table Grid"/>
    <w:basedOn w:val="Standaardtabel"/>
    <w:uiPriority w:val="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</w:style>
  <w:style w:type="paragraph" w:customStyle="1" w:styleId="Huisstijl-Colofon">
    <w:name w:val="Huisstijl - Colofon"/>
    <w:basedOn w:val="Standaard"/>
    <w:uiPriority w:val="99"/>
    <w:semiHidden/>
  </w:style>
  <w:style w:type="paragraph" w:customStyle="1" w:styleId="Huisstijl-koptekst">
    <w:name w:val="Huisstijl - koptekst"/>
    <w:basedOn w:val="Standaard"/>
    <w:uiPriority w:val="99"/>
    <w:rPr>
      <w:sz w:val="13"/>
    </w:rPr>
  </w:style>
  <w:style w:type="character" w:styleId="Subtieleverwijzing">
    <w:name w:val="Subtle Reference"/>
    <w:basedOn w:val="Standaardalinea-lettertype"/>
    <w:uiPriority w:val="99"/>
    <w:rPr>
      <w:rFonts w:cs="Times New Roman"/>
      <w:smallCaps/>
      <w:color w:val="C0504D"/>
      <w:u w:val="single"/>
    </w:rPr>
  </w:style>
  <w:style w:type="character" w:customStyle="1" w:styleId="Huisstijl-Koptekststatus">
    <w:name w:val="Huisstijl - Koptekst status"/>
    <w:uiPriority w:val="99"/>
    <w:rPr>
      <w:rFonts w:ascii="Verdana" w:hAnsi="Verdana"/>
      <w:b w:val="0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53EA2"/>
    <w:pPr>
      <w:tabs>
        <w:tab w:val="left" w:pos="1134"/>
        <w:tab w:val="right" w:pos="9061"/>
      </w:tabs>
      <w:spacing w:before="240" w:after="120"/>
    </w:pPr>
    <w:rPr>
      <w:rFonts w:eastAsiaTheme="minorEastAsia" w:cstheme="minorBidi"/>
      <w:b/>
      <w:bCs/>
      <w:noProof/>
      <w:sz w:val="20"/>
      <w:szCs w:val="20"/>
    </w:rPr>
  </w:style>
  <w:style w:type="character" w:styleId="Hyperlink">
    <w:name w:val="Hyperlink"/>
    <w:basedOn w:val="Standaardalinea-lettertype"/>
    <w:uiPriority w:val="99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55548"/>
    <w:pPr>
      <w:tabs>
        <w:tab w:val="left" w:pos="1134"/>
        <w:tab w:val="right" w:pos="9061"/>
      </w:tabs>
      <w:spacing w:before="120"/>
      <w:ind w:left="1134" w:hanging="1134"/>
    </w:pPr>
    <w:rPr>
      <w:rFonts w:cstheme="minorHAnsi"/>
      <w:iCs/>
      <w:noProof/>
      <w:sz w:val="20"/>
      <w:szCs w:val="20"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pPr>
      <w:pageBreakBefore/>
      <w:numPr>
        <w:numId w:val="6"/>
      </w:numPr>
      <w:tabs>
        <w:tab w:val="left" w:pos="0"/>
      </w:tabs>
      <w:spacing w:after="720" w:line="300" w:lineRule="exact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pPr>
      <w:pageBreakBefore w:val="0"/>
      <w:numPr>
        <w:ilvl w:val="1"/>
      </w:numPr>
      <w:spacing w:before="240" w:after="0" w:line="240" w:lineRule="exact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pPr>
      <w:numPr>
        <w:ilvl w:val="2"/>
      </w:numPr>
      <w:tabs>
        <w:tab w:val="num" w:pos="1492"/>
      </w:tabs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F278D8"/>
    <w:pPr>
      <w:tabs>
        <w:tab w:val="left" w:pos="1134"/>
        <w:tab w:val="right" w:pos="9061"/>
      </w:tabs>
      <w:ind w:left="1134" w:hanging="1134"/>
    </w:pPr>
    <w:rPr>
      <w:rFonts w:cstheme="minorHAnsi"/>
      <w:noProof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pPr>
      <w:ind w:left="540"/>
    </w:pPr>
    <w:rPr>
      <w:rFonts w:asciiTheme="minorHAnsi" w:hAnsiTheme="minorHAnsi" w:cstheme="minorHAnsi"/>
      <w:sz w:val="20"/>
      <w:szCs w:val="20"/>
    </w:rPr>
  </w:style>
  <w:style w:type="paragraph" w:styleId="Inhopg9">
    <w:name w:val="toc 9"/>
    <w:basedOn w:val="Standaard"/>
    <w:next w:val="Standaard"/>
    <w:uiPriority w:val="39"/>
    <w:pPr>
      <w:ind w:left="1440"/>
    </w:pPr>
    <w:rPr>
      <w:rFonts w:asciiTheme="minorHAnsi" w:hAnsiTheme="minorHAnsi" w:cstheme="minorHAnsi"/>
      <w:sz w:val="20"/>
      <w:szCs w:val="20"/>
    </w:rPr>
  </w:style>
  <w:style w:type="paragraph" w:customStyle="1" w:styleId="Paragraaf">
    <w:name w:val="Paragraaf"/>
    <w:basedOn w:val="Broodtekst"/>
    <w:next w:val="Broodtekst"/>
    <w:uiPriority w:val="99"/>
    <w:qFormat/>
    <w:pPr>
      <w:numPr>
        <w:ilvl w:val="1"/>
        <w:numId w:val="20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99"/>
    <w:qFormat/>
    <w:pPr>
      <w:numPr>
        <w:ilvl w:val="2"/>
        <w:numId w:val="20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22"/>
    <w:qFormat/>
    <w:locked/>
    <w:rPr>
      <w:rFonts w:cs="Times New Roman"/>
      <w:b/>
      <w:bCs/>
    </w:rPr>
  </w:style>
  <w:style w:type="paragraph" w:styleId="Bijschrift">
    <w:name w:val="caption"/>
    <w:basedOn w:val="Broodtekst"/>
    <w:qFormat/>
    <w:locked/>
    <w:pPr>
      <w:spacing w:line="240" w:lineRule="auto"/>
    </w:pPr>
    <w:rPr>
      <w:iCs/>
      <w:color w:val="000000" w:themeColor="text1"/>
      <w:sz w:val="14"/>
    </w:rPr>
  </w:style>
  <w:style w:type="paragraph" w:styleId="Inhopg5">
    <w:name w:val="toc 5"/>
    <w:basedOn w:val="Standaard"/>
    <w:next w:val="Standaard"/>
    <w:autoRedefine/>
    <w:uiPriority w:val="39"/>
    <w:locked/>
    <w:pPr>
      <w:ind w:left="720"/>
    </w:pPr>
    <w:rPr>
      <w:rFonts w:asciiTheme="minorHAnsi" w:hAnsiTheme="minorHAnsi" w:cstheme="minorHAnsi"/>
      <w:sz w:val="20"/>
      <w:szCs w:val="20"/>
    </w:rPr>
  </w:style>
  <w:style w:type="character" w:styleId="Nadruk">
    <w:name w:val="Emphasis"/>
    <w:basedOn w:val="Standaardalinea-lettertype"/>
    <w:uiPriority w:val="20"/>
    <w:qFormat/>
    <w:locked/>
    <w:rPr>
      <w:i/>
      <w:iCs/>
    </w:rPr>
  </w:style>
  <w:style w:type="paragraph" w:styleId="Titel">
    <w:name w:val="Title"/>
    <w:basedOn w:val="Standaard"/>
    <w:next w:val="Standaard"/>
    <w:link w:val="TitelChar"/>
    <w:uiPriority w:val="10"/>
    <w:locked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Geenafstand">
    <w:name w:val="No Spacing"/>
    <w:uiPriority w:val="1"/>
    <w:qFormat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Subtielebenadrukking">
    <w:name w:val="Subtle Emphasis"/>
    <w:basedOn w:val="Standaardalinea-lettertype"/>
    <w:uiPriority w:val="19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21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29"/>
    <w:locked/>
    <w:rPr>
      <w:rFonts w:ascii="Verdana" w:hAnsi="Verdana" w:cs="Times New Roman"/>
      <w:i/>
      <w:iCs/>
      <w:color w:val="000000"/>
      <w:sz w:val="18"/>
      <w:szCs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locked/>
    <w:rPr>
      <w:rFonts w:ascii="Verdana" w:hAnsi="Verdana" w:cs="Times New Roman"/>
      <w:b/>
      <w:bCs/>
      <w:i/>
      <w:iCs/>
      <w:color w:val="4F81BD"/>
      <w:sz w:val="18"/>
      <w:szCs w:val="18"/>
    </w:rPr>
  </w:style>
  <w:style w:type="character" w:styleId="Intensieveverwijzing">
    <w:name w:val="Intense Reference"/>
    <w:basedOn w:val="Standaardalinea-lettertype"/>
    <w:uiPriority w:val="32"/>
    <w:rPr>
      <w:rFonts w:cs="Times New Roman"/>
      <w:b/>
      <w:bCs/>
      <w:smallCaps/>
      <w:color w:val="C0504D"/>
      <w:spacing w:val="5"/>
      <w:u w:val="single"/>
    </w:rPr>
  </w:style>
  <w:style w:type="character" w:styleId="Titelvanboek">
    <w:name w:val="Book Title"/>
    <w:basedOn w:val="Standaardalinea-lettertype"/>
    <w:uiPriority w:val="33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</w:style>
  <w:style w:type="paragraph" w:styleId="Kopvaninhoudsopgave">
    <w:name w:val="TOC Heading"/>
    <w:basedOn w:val="Kop1"/>
    <w:next w:val="Standaard"/>
    <w:uiPriority w:val="39"/>
    <w:qFormat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Aanhef">
    <w:name w:val="Salutation"/>
    <w:basedOn w:val="Standaard"/>
    <w:next w:val="Standaard"/>
    <w:link w:val="AanhefChar"/>
    <w:uiPriority w:val="99"/>
    <w:semiHidden/>
  </w:style>
  <w:style w:type="character" w:customStyle="1" w:styleId="AanhefChar">
    <w:name w:val="Aanhef Char"/>
    <w:basedOn w:val="Standaardalinea-lettertype"/>
    <w:link w:val="Aanhef"/>
    <w:uiPriority w:val="99"/>
    <w:semiHidden/>
    <w:locked/>
    <w:rPr>
      <w:rFonts w:ascii="Verdana" w:hAnsi="Verdana" w:cs="Times New Roman"/>
      <w:sz w:val="18"/>
      <w:szCs w:val="24"/>
    </w:rPr>
  </w:style>
  <w:style w:type="paragraph" w:styleId="Adresenvelop">
    <w:name w:val="envelope address"/>
    <w:basedOn w:val="Standaard"/>
    <w:uiPriority w:val="99"/>
    <w:semiHidden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Berichtkop">
    <w:name w:val="Message Header"/>
    <w:basedOn w:val="Standaard"/>
    <w:link w:val="BerichtkopChar"/>
    <w:uiPriority w:val="99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Pr>
      <w:rFonts w:ascii="Verdana" w:hAnsi="Verdana" w:cs="Times New Roman"/>
      <w:sz w:val="18"/>
      <w:szCs w:val="24"/>
    </w:rPr>
  </w:style>
  <w:style w:type="table" w:styleId="3D-effectenvoortabel1">
    <w:name w:val="Table 3D effect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DejaVu Sans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50" w:color="C0C0C0" w:fill="FFFFFF"/>
      </w:tcPr>
    </w:tblStylePr>
    <w:tblStylePr w:type="band1Horz">
      <w:rPr>
        <w:rFonts w:cs="DejaVu Sans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</w:style>
  <w:style w:type="character" w:customStyle="1" w:styleId="DatumChar">
    <w:name w:val="Datum Char"/>
    <w:basedOn w:val="Standaardalinea-lettertype"/>
    <w:link w:val="Datum"/>
    <w:uiPriority w:val="99"/>
    <w:semiHidden/>
    <w:locked/>
    <w:rPr>
      <w:rFonts w:ascii="Verdana" w:hAnsi="Verdana" w:cs="Times New Roman"/>
      <w:sz w:val="18"/>
      <w:szCs w:val="24"/>
    </w:rPr>
  </w:style>
  <w:style w:type="table" w:styleId="Eenvoudigetabel1">
    <w:name w:val="Table Simp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DejaVu Sans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Pr>
      <w:rFonts w:ascii="Verdana" w:hAnsi="Verdana" w:cs="Times New Roman"/>
      <w:sz w:val="18"/>
      <w:szCs w:val="24"/>
    </w:rPr>
  </w:style>
  <w:style w:type="character" w:styleId="GevolgdeHyperlink">
    <w:name w:val="FollowedHyperlink"/>
    <w:basedOn w:val="Standaardalinea-lettertype"/>
    <w:locked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Pr>
      <w:rFonts w:ascii="Verdana" w:hAnsi="Verdana" w:cs="Times New Roman"/>
      <w:i/>
      <w:iCs/>
      <w:sz w:val="18"/>
      <w:szCs w:val="24"/>
    </w:rPr>
  </w:style>
  <w:style w:type="character" w:styleId="HTML-citaat">
    <w:name w:val="HTML Cite"/>
    <w:basedOn w:val="Standaardalinea-lettertype"/>
    <w:uiPriority w:val="99"/>
    <w:semiHidden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DejaVu Sans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pPr>
      <w:ind w:left="566" w:hanging="283"/>
    </w:pPr>
  </w:style>
  <w:style w:type="paragraph" w:styleId="Lijst3">
    <w:name w:val="List 3"/>
    <w:basedOn w:val="Standaard"/>
    <w:uiPriority w:val="99"/>
    <w:semiHidden/>
    <w:pPr>
      <w:ind w:left="849" w:hanging="283"/>
    </w:pPr>
  </w:style>
  <w:style w:type="paragraph" w:styleId="Lijst4">
    <w:name w:val="List 4"/>
    <w:basedOn w:val="Standaard"/>
    <w:uiPriority w:val="99"/>
    <w:semiHidden/>
    <w:pPr>
      <w:ind w:left="1132" w:hanging="283"/>
    </w:pPr>
  </w:style>
  <w:style w:type="paragraph" w:styleId="Lijst5">
    <w:name w:val="List 5"/>
    <w:basedOn w:val="Standaard"/>
    <w:uiPriority w:val="99"/>
    <w:semiHidden/>
    <w:pPr>
      <w:ind w:left="1415" w:hanging="283"/>
    </w:pPr>
  </w:style>
  <w:style w:type="paragraph" w:styleId="Lijstopsomteken">
    <w:name w:val="List Bullet"/>
    <w:basedOn w:val="Standaard"/>
    <w:pPr>
      <w:tabs>
        <w:tab w:val="num" w:pos="360"/>
      </w:tabs>
      <w:ind w:left="360" w:hanging="360"/>
    </w:pPr>
  </w:style>
  <w:style w:type="paragraph" w:styleId="Lijstopsomteken2">
    <w:name w:val="List Bullet 2"/>
    <w:basedOn w:val="Standaard"/>
    <w:uiPriority w:val="99"/>
    <w:semiHidden/>
    <w:pPr>
      <w:numPr>
        <w:numId w:val="9"/>
      </w:numPr>
    </w:pPr>
  </w:style>
  <w:style w:type="paragraph" w:styleId="Lijstopsomteken3">
    <w:name w:val="List Bullet 3"/>
    <w:basedOn w:val="Standaard"/>
    <w:uiPriority w:val="99"/>
    <w:semiHidden/>
    <w:pPr>
      <w:numPr>
        <w:numId w:val="10"/>
      </w:numPr>
    </w:pPr>
  </w:style>
  <w:style w:type="paragraph" w:styleId="Lijstopsomteken4">
    <w:name w:val="List Bullet 4"/>
    <w:basedOn w:val="Standaard"/>
    <w:uiPriority w:val="99"/>
    <w:semiHidden/>
    <w:pPr>
      <w:numPr>
        <w:numId w:val="11"/>
      </w:numPr>
    </w:pPr>
  </w:style>
  <w:style w:type="paragraph" w:styleId="Lijstopsomteken5">
    <w:name w:val="List Bullet 5"/>
    <w:basedOn w:val="Standaard"/>
    <w:uiPriority w:val="99"/>
    <w:semiHidden/>
    <w:pPr>
      <w:numPr>
        <w:numId w:val="12"/>
      </w:numPr>
    </w:pPr>
  </w:style>
  <w:style w:type="paragraph" w:styleId="Lijstnummering">
    <w:name w:val="List Number"/>
    <w:basedOn w:val="Standaard"/>
    <w:uiPriority w:val="99"/>
    <w:semiHidden/>
    <w:pPr>
      <w:numPr>
        <w:numId w:val="13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pPr>
      <w:numPr>
        <w:numId w:val="14"/>
      </w:numPr>
    </w:pPr>
  </w:style>
  <w:style w:type="paragraph" w:styleId="Lijstnummering3">
    <w:name w:val="List Number 3"/>
    <w:basedOn w:val="Standaard"/>
    <w:uiPriority w:val="99"/>
    <w:semiHidden/>
    <w:pPr>
      <w:numPr>
        <w:numId w:val="15"/>
      </w:numPr>
    </w:pPr>
  </w:style>
  <w:style w:type="paragraph" w:styleId="Lijstnummering4">
    <w:name w:val="List Number 4"/>
    <w:basedOn w:val="Standaard"/>
    <w:uiPriority w:val="99"/>
    <w:semiHidden/>
    <w:pPr>
      <w:numPr>
        <w:numId w:val="16"/>
      </w:numPr>
    </w:pPr>
  </w:style>
  <w:style w:type="paragraph" w:styleId="Lijstnummering5">
    <w:name w:val="List Number 5"/>
    <w:basedOn w:val="Standaard"/>
    <w:uiPriority w:val="99"/>
    <w:semiHidden/>
    <w:pPr>
      <w:numPr>
        <w:numId w:val="17"/>
      </w:numPr>
    </w:pPr>
  </w:style>
  <w:style w:type="paragraph" w:styleId="Lijstvoortzetting">
    <w:name w:val="List Continue"/>
    <w:basedOn w:val="Standaard"/>
    <w:uiPriority w:val="99"/>
    <w:semiHidden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Pr>
      <w:rFonts w:ascii="Verdana" w:hAnsi="Verdana" w:cs="Times New Roman"/>
      <w:sz w:val="18"/>
      <w:szCs w:val="24"/>
    </w:rPr>
  </w:style>
  <w:style w:type="character" w:styleId="Paginanummer">
    <w:name w:val="page number"/>
    <w:basedOn w:val="Standaardalinea-lettertype"/>
    <w:rPr>
      <w:rFonts w:cs="Times New Roman"/>
    </w:rPr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Pr>
      <w:rFonts w:ascii="Verdana" w:hAnsi="Verdana" w:cs="Times New Roman"/>
      <w:sz w:val="18"/>
      <w:szCs w:val="24"/>
    </w:rPr>
  </w:style>
  <w:style w:type="paragraph" w:styleId="Plattetekst3">
    <w:name w:val="Body Text 3"/>
    <w:basedOn w:val="Standaard"/>
    <w:link w:val="Plattetekst3Char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locked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locked/>
    <w:rPr>
      <w:rFonts w:ascii="Verdana" w:hAnsi="Verdana" w:cs="Times New Roman"/>
      <w:sz w:val="18"/>
      <w:szCs w:val="24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Pr>
      <w:rFonts w:ascii="Verdana" w:hAnsi="Verdana" w:cs="Times New Roman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locked/>
    <w:rPr>
      <w:rFonts w:ascii="Verdana" w:hAnsi="Verdana" w:cs="Times New Roman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locked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Pr>
      <w:rFonts w:cs="Times New Roman"/>
    </w:rPr>
  </w:style>
  <w:style w:type="paragraph" w:styleId="Standaardinspringing">
    <w:name w:val="Normal Indent"/>
    <w:basedOn w:val="Standaard"/>
    <w:uiPriority w:val="99"/>
    <w:semiHidden/>
    <w:pPr>
      <w:ind w:left="708"/>
    </w:pPr>
  </w:style>
  <w:style w:type="table" w:styleId="Tabelkolommen1">
    <w:name w:val="Table Columns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DejaVu Sans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25" w:color="000000" w:fill="FFFFFF"/>
      </w:tcPr>
    </w:tblStylePr>
    <w:tblStylePr w:type="band2Vert">
      <w:rPr>
        <w:rFonts w:cs="DejaVu Sans"/>
      </w:rPr>
      <w:tblPr/>
      <w:tcPr>
        <w:shd w:val="pct25" w:color="FF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30" w:color="000000" w:fill="FFFFFF"/>
      </w:tcPr>
    </w:tblStylePr>
    <w:tblStylePr w:type="band2Vert">
      <w:rPr>
        <w:rFonts w:cs="DejaVu Sans"/>
      </w:rPr>
      <w:tblPr/>
      <w:tcPr>
        <w:shd w:val="pct25" w:color="00FF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pct50" w:color="008080" w:fill="FFFFFF"/>
      </w:tcPr>
    </w:tblStylePr>
    <w:tblStylePr w:type="band2Vert">
      <w:rPr>
        <w:rFonts w:cs="DejaVu Sans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DejaVu Sans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DejaVu Sans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DejaVu Sans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DejaVu Sans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DejaVu Sans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DejaVu Sans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DejaVu Sans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DejaVu Sans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DejaVu Sans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DejaVu Sans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pPr>
      <w:ind w:left="900"/>
    </w:pPr>
    <w:rPr>
      <w:rFonts w:asciiTheme="minorHAnsi" w:hAnsiTheme="minorHAnsi" w:cs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locked/>
    <w:pPr>
      <w:ind w:left="1080"/>
    </w:pPr>
    <w:rPr>
      <w:rFonts w:asciiTheme="minorHAnsi" w:hAnsiTheme="minorHAnsi" w:cstheme="minorHAnsi"/>
      <w:sz w:val="20"/>
      <w:szCs w:val="20"/>
    </w:rPr>
  </w:style>
  <w:style w:type="paragraph" w:customStyle="1" w:styleId="Tussenkop">
    <w:name w:val="Tussenkop"/>
    <w:basedOn w:val="Standaard"/>
    <w:uiPriority w:val="1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ind w:left="454" w:hanging="454"/>
    </w:pPr>
    <w:rPr>
      <w:i/>
      <w:szCs w:val="18"/>
    </w:rPr>
  </w:style>
  <w:style w:type="character" w:customStyle="1" w:styleId="afdeling">
    <w:name w:val="afdeling"/>
    <w:basedOn w:val="Standaardalinea-lettertype"/>
    <w:uiPriority w:val="99"/>
    <w:semiHidden/>
    <w:rPr>
      <w:rFonts w:cs="Times New Roman"/>
      <w:position w:val="-9"/>
    </w:rPr>
  </w:style>
  <w:style w:type="character" w:customStyle="1" w:styleId="Afzenddata">
    <w:name w:val="Afzenddata"/>
    <w:uiPriority w:val="99"/>
    <w:semiHidden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Pr>
      <w:rFonts w:ascii="Verdana" w:hAnsi="Verdana"/>
      <w:b/>
      <w:sz w:val="13"/>
    </w:rPr>
  </w:style>
  <w:style w:type="paragraph" w:customStyle="1" w:styleId="bijschrift0">
    <w:name w:val="bijschrift"/>
    <w:basedOn w:val="Broodtekst"/>
    <w:uiPriority w:val="13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</w:style>
  <w:style w:type="paragraph" w:customStyle="1" w:styleId="Directoraatnam">
    <w:name w:val="Directoraatnam"/>
    <w:basedOn w:val="Directoraat"/>
    <w:uiPriority w:val="99"/>
    <w:semiHidden/>
  </w:style>
  <w:style w:type="character" w:customStyle="1" w:styleId="emailadres">
    <w:name w:val="emailadres"/>
    <w:basedOn w:val="Standaardalinea-lettertype"/>
    <w:uiPriority w:val="99"/>
    <w:semiHidden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character" w:customStyle="1" w:styleId="referentiegegevens">
    <w:name w:val="referentiegegevens"/>
    <w:basedOn w:val="Standaardalinea-lettertype"/>
    <w:uiPriority w:val="99"/>
    <w:semiHidden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Pr>
      <w:i/>
    </w:rPr>
  </w:style>
  <w:style w:type="character" w:customStyle="1" w:styleId="referentiegegevensleeg">
    <w:name w:val="referentiegegevensleeg"/>
    <w:uiPriority w:val="99"/>
    <w:semiHidden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pPr>
      <w:spacing w:line="180" w:lineRule="exact"/>
    </w:pPr>
    <w:rPr>
      <w:b/>
      <w:noProof/>
      <w:sz w:val="13"/>
    </w:rPr>
  </w:style>
  <w:style w:type="paragraph" w:customStyle="1" w:styleId="tabeltekst">
    <w:name w:val="tabeltekst"/>
    <w:basedOn w:val="Broodtekst"/>
    <w:uiPriority w:val="13"/>
    <w:rPr>
      <w:sz w:val="14"/>
    </w:rPr>
  </w:style>
  <w:style w:type="paragraph" w:customStyle="1" w:styleId="titel0">
    <w:name w:val="titel"/>
    <w:basedOn w:val="Broodtekst"/>
    <w:next w:val="Broodtekst"/>
    <w:uiPriority w:val="99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semiHidden/>
    <w:locked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locked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Pr>
      <w:rFonts w:ascii="Verdana" w:hAnsi="Verdana" w:cs="Times New Roman"/>
      <w:sz w:val="13"/>
      <w:szCs w:val="20"/>
    </w:rPr>
  </w:style>
  <w:style w:type="character" w:customStyle="1" w:styleId="w1">
    <w:name w:val="w1"/>
    <w:uiPriority w:val="99"/>
    <w:semiHidden/>
    <w:rPr>
      <w:rFonts w:ascii="Verdana" w:hAnsi="Verdana"/>
      <w:sz w:val="9"/>
    </w:rPr>
  </w:style>
  <w:style w:type="numbering" w:styleId="111111">
    <w:name w:val="Outline List 2"/>
    <w:basedOn w:val="Geenlijst"/>
    <w:uiPriority w:val="99"/>
    <w:semiHidden/>
    <w:unhideWhenUsed/>
    <w:locked/>
    <w:pPr>
      <w:numPr>
        <w:numId w:val="1"/>
      </w:numPr>
    </w:pPr>
  </w:style>
  <w:style w:type="numbering" w:customStyle="1" w:styleId="Artikelsectie1">
    <w:name w:val="Artikel/sectie1"/>
    <w:pPr>
      <w:numPr>
        <w:numId w:val="4"/>
      </w:numPr>
    </w:pPr>
  </w:style>
  <w:style w:type="numbering" w:styleId="1ai">
    <w:name w:val="Outline List 1"/>
    <w:basedOn w:val="Geenlijst"/>
    <w:uiPriority w:val="99"/>
    <w:semiHidden/>
    <w:unhideWhenUsed/>
    <w:locked/>
    <w:pPr>
      <w:numPr>
        <w:numId w:val="2"/>
      </w:numPr>
    </w:pPr>
  </w:style>
  <w:style w:type="numbering" w:styleId="Artikelsectie">
    <w:name w:val="Outline List 3"/>
    <w:basedOn w:val="Geenlijst"/>
    <w:uiPriority w:val="99"/>
    <w:semiHidden/>
    <w:unhideWhenUsed/>
    <w:locked/>
    <w:pPr>
      <w:numPr>
        <w:numId w:val="3"/>
      </w:numPr>
    </w:pPr>
  </w:style>
  <w:style w:type="paragraph" w:customStyle="1" w:styleId="Broodtekst">
    <w:name w:val="Broodtekst"/>
    <w:basedOn w:val="Standaard"/>
    <w:qFormat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uiPriority w:val="12"/>
    <w:qFormat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pPr>
      <w:numPr>
        <w:ilvl w:val="1"/>
        <w:numId w:val="21"/>
      </w:numPr>
      <w:tabs>
        <w:tab w:val="clear" w:pos="227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pPr>
      <w:numPr>
        <w:ilvl w:val="2"/>
        <w:numId w:val="21"/>
      </w:numPr>
      <w:tabs>
        <w:tab w:val="clear" w:pos="227"/>
      </w:tabs>
      <w:spacing w:before="240"/>
      <w:outlineLvl w:val="2"/>
    </w:pPr>
    <w:rPr>
      <w:i/>
    </w:rPr>
  </w:style>
  <w:style w:type="paragraph" w:customStyle="1" w:styleId="BijlageOngenummerdKop">
    <w:name w:val="BijlageOngenummerdKop"/>
    <w:basedOn w:val="Broodtekst"/>
    <w:next w:val="Broodtekst"/>
    <w:uiPriority w:val="15"/>
    <w:qFormat/>
    <w:pPr>
      <w:pageBreakBefore/>
      <w:numPr>
        <w:numId w:val="5"/>
      </w:numPr>
      <w:spacing w:after="660" w:line="300" w:lineRule="atLeast"/>
      <w:outlineLvl w:val="0"/>
    </w:pPr>
    <w:rPr>
      <w:sz w:val="24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pPr>
      <w:spacing w:before="240"/>
      <w:outlineLvl w:val="0"/>
    </w:pPr>
    <w:rPr>
      <w:b/>
    </w:r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pPr>
      <w:pageBreakBefore/>
      <w:numPr>
        <w:numId w:val="20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pPr>
      <w:pageBreakBefore/>
      <w:spacing w:after="660" w:line="300" w:lineRule="atLeast"/>
      <w:outlineLvl w:val="0"/>
    </w:pPr>
    <w:rPr>
      <w:sz w:val="24"/>
    </w:rPr>
  </w:style>
  <w:style w:type="paragraph" w:customStyle="1" w:styleId="Opsomming-bullet">
    <w:name w:val="Opsomming-bullet"/>
    <w:basedOn w:val="Broodtekst"/>
    <w:uiPriority w:val="8"/>
    <w:qFormat/>
    <w:pPr>
      <w:numPr>
        <w:numId w:val="18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pPr>
      <w:numPr>
        <w:numId w:val="19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Subsubparagraaf">
    <w:name w:val="Subsubparagraaf"/>
    <w:basedOn w:val="Subparagraaf"/>
    <w:next w:val="Broodtekst"/>
    <w:uiPriority w:val="5"/>
    <w:qFormat/>
    <w:pPr>
      <w:numPr>
        <w:ilvl w:val="3"/>
      </w:numPr>
      <w:outlineLvl w:val="3"/>
    </w:pPr>
    <w:rPr>
      <w:i w:val="0"/>
    </w:rPr>
  </w:style>
  <w:style w:type="paragraph" w:customStyle="1" w:styleId="Tabelkop">
    <w:name w:val="Tabelkop"/>
    <w:basedOn w:val="Broodtekst"/>
    <w:uiPriority w:val="11"/>
    <w:qFormat/>
    <w:rPr>
      <w:b/>
      <w:sz w:val="14"/>
    </w:rPr>
  </w:style>
  <w:style w:type="paragraph" w:customStyle="1" w:styleId="TussenkopCursief">
    <w:name w:val="TussenkopCursief"/>
    <w:basedOn w:val="Broodtekst"/>
    <w:next w:val="Broodtekst"/>
    <w:uiPriority w:val="6"/>
    <w:qFormat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"/>
    <w:uiPriority w:val="5"/>
    <w:qFormat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Pr>
      <w:b w:val="0"/>
    </w:rPr>
  </w:style>
  <w:style w:type="paragraph" w:customStyle="1" w:styleId="Huisstijl-Rubricering0">
    <w:name w:val="Huisstijl - Rubricering"/>
    <w:basedOn w:val="Standaard"/>
    <w:uiPriority w:val="1"/>
    <w:qFormat/>
    <w:pPr>
      <w:framePr w:w="2064" w:h="221" w:hRule="exact" w:hSpace="181" w:wrap="around" w:vAnchor="page" w:hAnchor="page" w:x="1589" w:y="16053" w:anchorLock="1"/>
      <w:widowControl w:val="0"/>
      <w:pBdr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</w:pBdr>
      <w:shd w:val="solid" w:color="FFFFFF" w:fill="FFFFFF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Standaardalinea-lettertype"/>
    <w:uiPriority w:val="1"/>
    <w:qFormat/>
    <w:rPr>
      <w:rFonts w:ascii="Verdana" w:hAnsi="Verdana"/>
      <w:b/>
      <w:caps/>
      <w:smallCaps w:val="0"/>
      <w:sz w:val="13"/>
    </w:rPr>
  </w:style>
  <w:style w:type="paragraph" w:customStyle="1" w:styleId="OpsommingenRWS">
    <w:name w:val="Opsommingen RWS"/>
    <w:basedOn w:val="Standaard"/>
    <w:qFormat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Huisstijl-Inhoudsopgavekop">
    <w:name w:val="Huisstijl - Inhoudsopgave kop"/>
    <w:basedOn w:val="Standaard"/>
    <w:uiPriority w:val="16"/>
    <w:pPr>
      <w:spacing w:before="60" w:after="320"/>
    </w:pPr>
    <w:rPr>
      <w:sz w:val="24"/>
    </w:rPr>
  </w:style>
  <w:style w:type="character" w:customStyle="1" w:styleId="Huisstijl-KoptekstRapportdatum">
    <w:name w:val="Huisstijl - Koptekst Rapportdatum"/>
    <w:basedOn w:val="Standaardalinea-lettertype"/>
    <w:uiPriority w:val="1"/>
    <w:rPr>
      <w:rFonts w:ascii="Verdana" w:hAnsi="Verdana"/>
      <w:b/>
      <w:sz w:val="13"/>
    </w:rPr>
  </w:style>
  <w:style w:type="character" w:customStyle="1" w:styleId="Huisstijl-KoptekstRapporttitel">
    <w:name w:val="Huisstijl - Koptekst Rapporttitel"/>
    <w:basedOn w:val="Standaardalinea-lettertype"/>
    <w:uiPriority w:val="1"/>
    <w:rPr>
      <w:rFonts w:ascii="Verdana" w:hAnsi="Verdana"/>
      <w:b/>
      <w:sz w:val="13"/>
    </w:rPr>
  </w:style>
  <w:style w:type="character" w:customStyle="1" w:styleId="CharChar">
    <w:name w:val="Char Char"/>
    <w:basedOn w:val="Standaardalinea-lettertype"/>
    <w:rsid w:val="00710D18"/>
    <w:rPr>
      <w:rFonts w:ascii="Arial" w:hAnsi="Arial" w:cs="Arial"/>
      <w:b/>
      <w:bCs/>
      <w:lang w:val="nl-NL" w:eastAsia="nl-NL" w:bidi="ar-SA"/>
    </w:rPr>
  </w:style>
  <w:style w:type="paragraph" w:styleId="Lijstmetafbeeldingen">
    <w:name w:val="table of figures"/>
    <w:basedOn w:val="Standaard"/>
    <w:next w:val="Standaard"/>
    <w:uiPriority w:val="99"/>
    <w:semiHidden/>
    <w:locked/>
    <w:rsid w:val="00710D18"/>
    <w:pPr>
      <w:spacing w:line="260" w:lineRule="exact"/>
    </w:pPr>
    <w:rPr>
      <w:rFonts w:ascii="Times New Roman" w:eastAsia="Times New Roman" w:hAnsi="Times New Roman"/>
      <w:sz w:val="24"/>
    </w:rPr>
  </w:style>
  <w:style w:type="paragraph" w:customStyle="1" w:styleId="Variabelegegevens">
    <w:name w:val="Variabele gegevens"/>
    <w:basedOn w:val="Standaard"/>
    <w:rsid w:val="00710D18"/>
    <w:pPr>
      <w:spacing w:line="260" w:lineRule="exact"/>
    </w:pPr>
    <w:rPr>
      <w:rFonts w:ascii="V&amp;W Syntax (Adobe)" w:eastAsia="Times New Roman" w:hAnsi="V&amp;W Syntax (Adobe)"/>
      <w:spacing w:val="2"/>
      <w:sz w:val="20"/>
      <w:lang w:eastAsia="en-US"/>
    </w:rPr>
  </w:style>
  <w:style w:type="character" w:customStyle="1" w:styleId="DeltaViewInsertion">
    <w:name w:val="DeltaView Insertion"/>
    <w:rsid w:val="00710D18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10D18"/>
    <w:rPr>
      <w:color w:val="00C000"/>
      <w:spacing w:val="0"/>
      <w:u w:val="double"/>
    </w:rPr>
  </w:style>
  <w:style w:type="paragraph" w:customStyle="1" w:styleId="Default">
    <w:name w:val="Default"/>
    <w:link w:val="DefaultChar"/>
    <w:uiPriority w:val="99"/>
    <w:rsid w:val="00710D18"/>
    <w:pPr>
      <w:autoSpaceDE w:val="0"/>
      <w:autoSpaceDN w:val="0"/>
      <w:adjustRightInd w:val="0"/>
      <w:spacing w:line="260" w:lineRule="exact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Standaardalinea-lettertype"/>
    <w:link w:val="Default"/>
    <w:rsid w:val="00710D18"/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0">
    <w:name w:val="platte tekst"/>
    <w:basedOn w:val="Standaard"/>
    <w:rsid w:val="00710D18"/>
    <w:pPr>
      <w:spacing w:line="295" w:lineRule="auto"/>
    </w:pPr>
    <w:rPr>
      <w:rFonts w:ascii="Arial" w:eastAsia="Times New Roman" w:hAnsi="Arial" w:cs="Arial"/>
      <w:sz w:val="20"/>
      <w:szCs w:val="20"/>
    </w:rPr>
  </w:style>
  <w:style w:type="paragraph" w:styleId="Documentstructuur">
    <w:name w:val="Document Map"/>
    <w:basedOn w:val="Standaard"/>
    <w:link w:val="DocumentstructuurChar"/>
    <w:semiHidden/>
    <w:locked/>
    <w:rsid w:val="00710D18"/>
    <w:pPr>
      <w:shd w:val="clear" w:color="auto" w:fill="000080"/>
      <w:spacing w:line="26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10D1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Lijstalinea1">
    <w:name w:val="Lijstalinea1"/>
    <w:basedOn w:val="Standaard"/>
    <w:rsid w:val="00710D18"/>
    <w:pPr>
      <w:ind w:left="720"/>
    </w:pPr>
    <w:rPr>
      <w:rFonts w:eastAsia="Times New Roman"/>
      <w:szCs w:val="18"/>
    </w:rPr>
  </w:style>
  <w:style w:type="character" w:styleId="Verwijzingopmerking">
    <w:name w:val="annotation reference"/>
    <w:basedOn w:val="Standaardalinea-lettertype"/>
    <w:uiPriority w:val="99"/>
    <w:semiHidden/>
    <w:locked/>
    <w:rsid w:val="00710D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locked/>
    <w:rsid w:val="00710D18"/>
    <w:pPr>
      <w:spacing w:line="260" w:lineRule="exact"/>
    </w:pPr>
    <w:rPr>
      <w:rFonts w:ascii="Times New Roman" w:eastAsia="Times New Roman" w:hAnsi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0D18"/>
    <w:rPr>
      <w:rFonts w:eastAsia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710D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10D18"/>
    <w:rPr>
      <w:rFonts w:eastAsia="Times New Roman" w:cs="Times New Roman"/>
      <w:b/>
      <w:bCs/>
      <w:sz w:val="20"/>
      <w:szCs w:val="20"/>
    </w:rPr>
  </w:style>
  <w:style w:type="paragraph" w:customStyle="1" w:styleId="Groetregel">
    <w:name w:val="Groetregel"/>
    <w:basedOn w:val="Standaard"/>
    <w:rsid w:val="00710D18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Opsomming">
    <w:name w:val="Opsomming"/>
    <w:basedOn w:val="Standaard"/>
    <w:rsid w:val="00710D18"/>
    <w:pPr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Times New Roman" w:hAnsi="V&amp;W Syntax (Adobe)"/>
      <w:sz w:val="19"/>
      <w:szCs w:val="20"/>
    </w:rPr>
  </w:style>
  <w:style w:type="paragraph" w:customStyle="1" w:styleId="BulletDash">
    <w:name w:val="BulletDash"/>
    <w:rsid w:val="00710D18"/>
    <w:pPr>
      <w:widowControl w:val="0"/>
      <w:numPr>
        <w:ilvl w:val="2"/>
        <w:numId w:val="27"/>
      </w:numPr>
      <w:tabs>
        <w:tab w:val="clear" w:pos="2268"/>
        <w:tab w:val="num" w:pos="0"/>
      </w:tabs>
      <w:spacing w:after="260" w:line="260" w:lineRule="atLeast"/>
      <w:ind w:left="709"/>
      <w:jc w:val="both"/>
    </w:pPr>
    <w:rPr>
      <w:rFonts w:eastAsia="Times New Roman" w:cs="Times New Roman"/>
      <w:szCs w:val="24"/>
      <w:lang w:eastAsia="en-US"/>
    </w:rPr>
  </w:style>
  <w:style w:type="paragraph" w:customStyle="1" w:styleId="BulletDash1">
    <w:name w:val="BulletDash 1"/>
    <w:basedOn w:val="BulletDash"/>
    <w:rsid w:val="00710D18"/>
    <w:pPr>
      <w:numPr>
        <w:ilvl w:val="3"/>
      </w:numPr>
      <w:tabs>
        <w:tab w:val="clear" w:pos="2976"/>
        <w:tab w:val="num" w:pos="1559"/>
      </w:tabs>
      <w:ind w:left="1559" w:hanging="850"/>
    </w:pPr>
  </w:style>
  <w:style w:type="paragraph" w:customStyle="1" w:styleId="BulletDash2">
    <w:name w:val="BulletDash 2"/>
    <w:basedOn w:val="BulletDash1"/>
    <w:rsid w:val="00710D18"/>
    <w:pPr>
      <w:numPr>
        <w:ilvl w:val="4"/>
      </w:numPr>
      <w:tabs>
        <w:tab w:val="clear" w:pos="3685"/>
        <w:tab w:val="num" w:pos="2268"/>
      </w:tabs>
      <w:ind w:left="2268"/>
    </w:pPr>
  </w:style>
  <w:style w:type="paragraph" w:customStyle="1" w:styleId="BulletDash3">
    <w:name w:val="BulletDash 3"/>
    <w:basedOn w:val="BulletDash2"/>
    <w:rsid w:val="00710D18"/>
    <w:pPr>
      <w:numPr>
        <w:ilvl w:val="5"/>
      </w:numPr>
      <w:tabs>
        <w:tab w:val="clear" w:pos="4394"/>
        <w:tab w:val="num" w:pos="2976"/>
      </w:tabs>
      <w:ind w:left="2976" w:hanging="708"/>
    </w:pPr>
  </w:style>
  <w:style w:type="paragraph" w:customStyle="1" w:styleId="BulletDash4">
    <w:name w:val="BulletDash 4"/>
    <w:basedOn w:val="BulletDash3"/>
    <w:rsid w:val="00710D18"/>
    <w:pPr>
      <w:numPr>
        <w:ilvl w:val="6"/>
      </w:numPr>
      <w:tabs>
        <w:tab w:val="clear" w:pos="5102"/>
        <w:tab w:val="num" w:pos="3685"/>
      </w:tabs>
      <w:ind w:left="3685" w:hanging="709"/>
    </w:pPr>
  </w:style>
  <w:style w:type="paragraph" w:customStyle="1" w:styleId="BulletDash5">
    <w:name w:val="BulletDash 5"/>
    <w:basedOn w:val="BulletDash4"/>
    <w:rsid w:val="00710D18"/>
    <w:pPr>
      <w:numPr>
        <w:ilvl w:val="7"/>
      </w:numPr>
      <w:tabs>
        <w:tab w:val="clear" w:pos="5811"/>
        <w:tab w:val="num" w:pos="4394"/>
      </w:tabs>
      <w:ind w:left="4394"/>
    </w:pPr>
  </w:style>
  <w:style w:type="paragraph" w:customStyle="1" w:styleId="BulletDash6">
    <w:name w:val="BulletDash 6"/>
    <w:basedOn w:val="BulletDash5"/>
    <w:rsid w:val="00710D18"/>
    <w:pPr>
      <w:numPr>
        <w:ilvl w:val="8"/>
      </w:numPr>
      <w:tabs>
        <w:tab w:val="clear" w:pos="6520"/>
        <w:tab w:val="num" w:pos="5102"/>
      </w:tabs>
      <w:ind w:left="5102" w:hanging="708"/>
    </w:pPr>
  </w:style>
  <w:style w:type="paragraph" w:customStyle="1" w:styleId="BulletDash7">
    <w:name w:val="BulletDash 7"/>
    <w:basedOn w:val="BulletDash6"/>
    <w:rsid w:val="00710D18"/>
    <w:pPr>
      <w:numPr>
        <w:ilvl w:val="7"/>
        <w:numId w:val="8"/>
      </w:numPr>
    </w:pPr>
  </w:style>
  <w:style w:type="paragraph" w:customStyle="1" w:styleId="BulletDash8">
    <w:name w:val="BulletDash 8"/>
    <w:basedOn w:val="BulletDash7"/>
    <w:rsid w:val="00710D18"/>
    <w:pPr>
      <w:numPr>
        <w:ilvl w:val="8"/>
      </w:numPr>
    </w:pPr>
  </w:style>
  <w:style w:type="paragraph" w:customStyle="1" w:styleId="GenummerdHoofdstuk">
    <w:name w:val="GenummerdHoofdstuk"/>
    <w:basedOn w:val="Standaard"/>
    <w:next w:val="Standaard"/>
    <w:uiPriority w:val="99"/>
    <w:rsid w:val="00710D18"/>
    <w:pPr>
      <w:pageBreakBefore/>
      <w:numPr>
        <w:numId w:val="29"/>
      </w:numPr>
      <w:tabs>
        <w:tab w:val="clear" w:pos="705"/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eastAsia="Times New Roman"/>
      <w:sz w:val="24"/>
      <w:szCs w:val="18"/>
    </w:rPr>
  </w:style>
  <w:style w:type="character" w:customStyle="1" w:styleId="Verborgentekst">
    <w:name w:val="Verborgen tekst"/>
    <w:rsid w:val="00710D18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roodtekst0">
    <w:name w:val="broodtekst"/>
    <w:basedOn w:val="Standaard"/>
    <w:link w:val="broodtekstChar1"/>
    <w:rsid w:val="00710D1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1">
    <w:name w:val="broodtekst Char1"/>
    <w:basedOn w:val="Standaardalinea-lettertype"/>
    <w:link w:val="broodtekst0"/>
    <w:rsid w:val="00710D18"/>
    <w:rPr>
      <w:rFonts w:ascii="Verdana" w:eastAsia="Times New Roman" w:hAnsi="Verdana" w:cs="Times New Roman"/>
      <w:sz w:val="18"/>
      <w:szCs w:val="18"/>
    </w:rPr>
  </w:style>
  <w:style w:type="paragraph" w:customStyle="1" w:styleId="BijlageKop3">
    <w:name w:val="BijlageKop3"/>
    <w:basedOn w:val="Standaard"/>
    <w:next w:val="Standaard"/>
    <w:rsid w:val="00710D18"/>
    <w:pPr>
      <w:tabs>
        <w:tab w:val="left" w:pos="227"/>
        <w:tab w:val="left" w:pos="454"/>
        <w:tab w:val="left" w:pos="680"/>
        <w:tab w:val="num" w:pos="814"/>
      </w:tabs>
      <w:autoSpaceDE w:val="0"/>
      <w:autoSpaceDN w:val="0"/>
      <w:adjustRightInd w:val="0"/>
      <w:spacing w:before="240"/>
      <w:ind w:left="680" w:hanging="226"/>
    </w:pPr>
    <w:rPr>
      <w:rFonts w:eastAsia="Times New Roman"/>
      <w:i/>
      <w:szCs w:val="18"/>
    </w:rPr>
  </w:style>
  <w:style w:type="paragraph" w:customStyle="1" w:styleId="KopBijlage">
    <w:name w:val="KopBijlage"/>
    <w:basedOn w:val="Standaard"/>
    <w:next w:val="Standaard"/>
    <w:rsid w:val="00710D18"/>
    <w:pPr>
      <w:pageBreakBefore/>
      <w:tabs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227" w:hanging="227"/>
    </w:pPr>
    <w:rPr>
      <w:rFonts w:eastAsia="Times New Roman"/>
      <w:sz w:val="24"/>
      <w:szCs w:val="18"/>
    </w:rPr>
  </w:style>
  <w:style w:type="paragraph" w:customStyle="1" w:styleId="opsomming-bullet0">
    <w:name w:val="opsomming-bullet"/>
    <w:basedOn w:val="broodtekst0"/>
    <w:rsid w:val="00710D18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cs="Verdana"/>
      <w:color w:val="000000"/>
    </w:rPr>
  </w:style>
  <w:style w:type="character" w:customStyle="1" w:styleId="broodtekstChar2">
    <w:name w:val="broodtekst Char2"/>
    <w:basedOn w:val="Standaardalinea-lettertype"/>
    <w:rsid w:val="00710D18"/>
    <w:rPr>
      <w:rFonts w:ascii="Verdana" w:hAnsi="Verdana"/>
      <w:sz w:val="18"/>
      <w:szCs w:val="18"/>
      <w:lang w:val="nl-NL" w:eastAsia="nl-NL" w:bidi="ar-SA"/>
    </w:rPr>
  </w:style>
  <w:style w:type="paragraph" w:customStyle="1" w:styleId="TabelNummering1">
    <w:name w:val="Tabel Nummering 1"/>
    <w:basedOn w:val="Standaard"/>
    <w:rsid w:val="00710D18"/>
    <w:pPr>
      <w:tabs>
        <w:tab w:val="num" w:pos="746"/>
      </w:tabs>
      <w:spacing w:line="260" w:lineRule="exact"/>
      <w:ind w:left="746" w:hanging="386"/>
    </w:pPr>
    <w:rPr>
      <w:rFonts w:ascii="Arial" w:eastAsia="Times New Roman" w:hAnsi="Arial" w:cs="Arial"/>
      <w:sz w:val="22"/>
      <w:szCs w:val="22"/>
    </w:rPr>
  </w:style>
  <w:style w:type="character" w:customStyle="1" w:styleId="broodtekstChar">
    <w:name w:val="broodtekst Char"/>
    <w:basedOn w:val="Standaardalinea-lettertype"/>
    <w:locked/>
    <w:rsid w:val="00710D18"/>
    <w:rPr>
      <w:rFonts w:ascii="Verdana" w:hAnsi="Verdana" w:cs="Verdana"/>
      <w:color w:val="000000"/>
      <w:sz w:val="18"/>
      <w:szCs w:val="18"/>
      <w:lang w:val="nl-NL" w:eastAsia="nl-NL" w:bidi="ar-SA"/>
    </w:rPr>
  </w:style>
  <w:style w:type="character" w:customStyle="1" w:styleId="FootnoteTextChar1">
    <w:name w:val="Footnote Text Char1"/>
    <w:locked/>
    <w:rsid w:val="00710D18"/>
    <w:rPr>
      <w:rFonts w:ascii="Verdana" w:hAnsi="Verdana"/>
      <w:lang w:val="nl-NL" w:eastAsia="ja-JP" w:bidi="ar-SA"/>
    </w:rPr>
  </w:style>
  <w:style w:type="paragraph" w:customStyle="1" w:styleId="Kopsub-Bijlage">
    <w:name w:val="Kop sub-Bijlage"/>
    <w:basedOn w:val="Standaard"/>
    <w:rsid w:val="00710D18"/>
    <w:pPr>
      <w:keepNext/>
      <w:tabs>
        <w:tab w:val="left" w:pos="-601"/>
        <w:tab w:val="left" w:pos="1440"/>
      </w:tabs>
      <w:spacing w:after="360"/>
      <w:ind w:left="1440" w:hanging="1440"/>
      <w:outlineLvl w:val="1"/>
    </w:pPr>
    <w:rPr>
      <w:rFonts w:eastAsia="Times New Roman"/>
      <w:b/>
      <w:kern w:val="32"/>
      <w:sz w:val="20"/>
      <w:szCs w:val="18"/>
      <w:lang w:eastAsia="ja-JP"/>
    </w:rPr>
  </w:style>
  <w:style w:type="paragraph" w:customStyle="1" w:styleId="Lijstalinea2">
    <w:name w:val="Lijstalinea2"/>
    <w:basedOn w:val="Standaard"/>
    <w:rsid w:val="00710D18"/>
    <w:pPr>
      <w:spacing w:line="260" w:lineRule="exact"/>
      <w:ind w:left="720"/>
    </w:pPr>
    <w:rPr>
      <w:rFonts w:ascii="Times New Roman" w:eastAsia="Times New Roman" w:hAnsi="Times New Roman"/>
      <w:sz w:val="24"/>
    </w:rPr>
  </w:style>
  <w:style w:type="paragraph" w:customStyle="1" w:styleId="BijlageKop30">
    <w:name w:val="Bijlage Kop 3"/>
    <w:basedOn w:val="Standaard"/>
    <w:rsid w:val="00710D18"/>
    <w:pPr>
      <w:widowControl w:val="0"/>
      <w:tabs>
        <w:tab w:val="num" w:pos="4076"/>
      </w:tabs>
      <w:spacing w:before="240" w:after="60" w:line="260" w:lineRule="exact"/>
      <w:ind w:left="4076" w:hanging="792"/>
      <w:jc w:val="both"/>
    </w:pPr>
    <w:rPr>
      <w:rFonts w:ascii="V&amp;W Syntax (Adobe)" w:eastAsia="Times New Roman" w:hAnsi="V&amp;W Syntax (Adobe)" w:cs="V&amp;W Syntax (Adobe)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710D18"/>
    <w:pPr>
      <w:ind w:left="1260"/>
    </w:pPr>
    <w:rPr>
      <w:rFonts w:asciiTheme="minorHAnsi" w:hAnsiTheme="minorHAnsi" w:cstheme="minorHAnsi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710D18"/>
    <w:rPr>
      <w:rFonts w:ascii="Verdana" w:hAnsi="Verdana" w:cs="Times New Roman"/>
      <w:sz w:val="18"/>
      <w:szCs w:val="24"/>
    </w:rPr>
  </w:style>
  <w:style w:type="numbering" w:customStyle="1" w:styleId="Lijststijl">
    <w:name w:val="Lijststijl"/>
    <w:uiPriority w:val="99"/>
    <w:rsid w:val="00710D18"/>
    <w:pPr>
      <w:numPr>
        <w:numId w:val="37"/>
      </w:numPr>
    </w:pPr>
  </w:style>
  <w:style w:type="paragraph" w:customStyle="1" w:styleId="RapportBijschrift">
    <w:name w:val="RapportBijschrift"/>
    <w:basedOn w:val="Standaard"/>
    <w:next w:val="Standaard"/>
    <w:rsid w:val="00710D18"/>
    <w:rPr>
      <w:rFonts w:eastAsia="Times New Roman"/>
      <w:b/>
    </w:rPr>
  </w:style>
  <w:style w:type="paragraph" w:customStyle="1" w:styleId="aoalthead3">
    <w:name w:val="aoalthead3"/>
    <w:basedOn w:val="Standaard"/>
    <w:rsid w:val="00FB5F78"/>
    <w:pPr>
      <w:tabs>
        <w:tab w:val="num" w:pos="814"/>
      </w:tabs>
      <w:spacing w:before="240" w:line="260" w:lineRule="atLeast"/>
      <w:ind w:left="680" w:hanging="226"/>
    </w:pPr>
    <w:rPr>
      <w:rFonts w:ascii="Times New Roman" w:eastAsia="Times New Roman" w:hAnsi="Times New Roman"/>
      <w:sz w:val="22"/>
      <w:szCs w:val="22"/>
    </w:rPr>
  </w:style>
  <w:style w:type="paragraph" w:customStyle="1" w:styleId="kop20">
    <w:name w:val="kop2"/>
    <w:basedOn w:val="Kop2"/>
    <w:link w:val="kop2Char0"/>
    <w:qFormat/>
    <w:rsid w:val="002B2C00"/>
    <w:pPr>
      <w:spacing w:beforeLines="200" w:before="480"/>
      <w:ind w:left="0" w:firstLine="0"/>
    </w:pPr>
    <w:rPr>
      <w:rFonts w:eastAsia="Times New Roman"/>
      <w:b w:val="0"/>
      <w:i/>
      <w:color w:val="0070C0"/>
      <w:sz w:val="20"/>
      <w:szCs w:val="28"/>
    </w:rPr>
  </w:style>
  <w:style w:type="character" w:customStyle="1" w:styleId="kop2Char0">
    <w:name w:val="kop2 Char"/>
    <w:basedOn w:val="Standaardalinea-lettertype"/>
    <w:link w:val="kop20"/>
    <w:rsid w:val="002B2C00"/>
    <w:rPr>
      <w:rFonts w:ascii="Verdana" w:eastAsia="Times New Roman" w:hAnsi="Verdana" w:cs="Arial"/>
      <w:bCs/>
      <w:i/>
      <w:iCs/>
      <w:color w:val="0070C0"/>
      <w:sz w:val="20"/>
      <w:szCs w:val="28"/>
    </w:rPr>
  </w:style>
  <w:style w:type="paragraph" w:customStyle="1" w:styleId="Huisstijl-Ondertekeningvervolg">
    <w:name w:val="Huisstijl - Ondertekening vervolg"/>
    <w:basedOn w:val="Standaard"/>
    <w:rsid w:val="002B2C00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OngenummerdeKop">
    <w:name w:val="OngenummerdeKop"/>
    <w:basedOn w:val="broodtekst0"/>
    <w:next w:val="broodtekst0"/>
    <w:uiPriority w:val="99"/>
    <w:rsid w:val="00EB79B0"/>
    <w:pPr>
      <w:pageBreakBefore/>
      <w:spacing w:after="660" w:line="300" w:lineRule="atLeast"/>
    </w:pPr>
    <w:rPr>
      <w:sz w:val="24"/>
    </w:rPr>
  </w:style>
  <w:style w:type="paragraph" w:customStyle="1" w:styleId="OpmaakprofielKop29ptVetNietCursief">
    <w:name w:val="Opmaakprofiel Kop 2 + 9 pt Vet Niet Cursief"/>
    <w:basedOn w:val="Kop2"/>
    <w:link w:val="OpmaakprofielKop29ptVetNietCursiefCharChar"/>
    <w:rsid w:val="00A74605"/>
    <w:pPr>
      <w:ind w:left="0" w:firstLine="0"/>
    </w:pPr>
    <w:rPr>
      <w:rFonts w:eastAsia="Times New Roman"/>
      <w:iCs w:val="0"/>
      <w:szCs w:val="28"/>
    </w:rPr>
  </w:style>
  <w:style w:type="character" w:customStyle="1" w:styleId="OpmaakprofielKop29ptVetNietCursiefCharChar">
    <w:name w:val="Opmaakprofiel Kop 2 + 9 pt Vet Niet Cursief Char Char"/>
    <w:link w:val="OpmaakprofielKop29ptVetNietCursief"/>
    <w:rsid w:val="00A74605"/>
    <w:rPr>
      <w:rFonts w:ascii="Verdana" w:eastAsia="Times New Roman" w:hAnsi="Verdana" w:cs="Arial"/>
      <w:b/>
      <w:bCs/>
      <w:sz w:val="18"/>
      <w:szCs w:val="28"/>
    </w:rPr>
  </w:style>
  <w:style w:type="numbering" w:customStyle="1" w:styleId="Stijl2">
    <w:name w:val="Stijl2"/>
    <w:uiPriority w:val="99"/>
    <w:rsid w:val="002E150C"/>
    <w:pPr>
      <w:numPr>
        <w:numId w:val="4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2E150C"/>
    <w:pPr>
      <w:numPr>
        <w:numId w:val="48"/>
      </w:numPr>
      <w:contextualSpacing w:val="0"/>
    </w:p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150C"/>
    <w:rPr>
      <w:rFonts w:ascii="Verdana" w:hAnsi="Verdana" w:cs="Times New Roman"/>
      <w:sz w:val="18"/>
      <w:szCs w:val="24"/>
    </w:rPr>
  </w:style>
  <w:style w:type="table" w:styleId="Lichtearcering">
    <w:name w:val="Light Shading"/>
    <w:basedOn w:val="Standaardtabel"/>
    <w:uiPriority w:val="60"/>
    <w:rsid w:val="002E150C"/>
    <w:rPr>
      <w:rFonts w:asciiTheme="minorHAnsi" w:eastAsiaTheme="minorHAnsi" w:hAnsiTheme="minorHAnsi" w:cstheme="minorBidi"/>
      <w:color w:val="000000" w:themeColor="tex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2E150C"/>
    <w:rPr>
      <w:rFonts w:asciiTheme="minorHAnsi" w:eastAsiaTheme="minorHAnsi" w:hAnsiTheme="minorHAnsi" w:cstheme="minorBidi"/>
      <w:color w:val="365F91" w:themeColor="accent1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2E150C"/>
    <w:rPr>
      <w:rFonts w:asciiTheme="minorHAnsi" w:eastAsiaTheme="minorHAnsi" w:hAnsiTheme="minorHAnsi" w:cstheme="minorBidi"/>
      <w:color w:val="76923C" w:themeColor="accent3" w:themeShade="BF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Revisie">
    <w:name w:val="Revision"/>
    <w:hidden/>
    <w:uiPriority w:val="99"/>
    <w:semiHidden/>
    <w:rsid w:val="00C71D17"/>
    <w:rPr>
      <w:rFonts w:ascii="Verdana" w:hAnsi="Verdana" w:cs="Times New Roman"/>
      <w:sz w:val="18"/>
      <w:szCs w:val="24"/>
    </w:rPr>
  </w:style>
  <w:style w:type="table" w:customStyle="1" w:styleId="Tabelraster10">
    <w:name w:val="Tabelraster1"/>
    <w:basedOn w:val="Standaardtabel"/>
    <w:next w:val="Tabelraster"/>
    <w:rsid w:val="006F7D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raster20">
    <w:name w:val="Tabelraster2"/>
    <w:basedOn w:val="Standaardtabel"/>
    <w:next w:val="Tabelraster"/>
    <w:rsid w:val="00EE33A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2016-07-01T00:00:00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9585-17D7-496D-88EB-93E895257660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477A2522-5E7B-42F5-8E46-9F89208F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Mbundu, Pauline (GPO)</dc:creator>
  <cp:lastModifiedBy>Mbundu, Pauline (GPO)</cp:lastModifiedBy>
  <cp:revision>3</cp:revision>
  <cp:lastPrinted>2016-11-24T12:26:00Z</cp:lastPrinted>
  <dcterms:created xsi:type="dcterms:W3CDTF">2016-11-24T13:42:00Z</dcterms:created>
  <dcterms:modified xsi:type="dcterms:W3CDTF">2016-11-24T13:42:00Z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Ongeclassificeerd</vt:lpwstr>
  </property>
  <property fmtid="{D5CDD505-2E9C-101B-9397-08002B2CF9AE}" pid="3" name="DisplayNegativeNumbersBrackets">
    <vt:lpwstr>True</vt:lpwstr>
  </property>
  <property fmtid="{D5CDD505-2E9C-101B-9397-08002B2CF9AE}" pid="4" name="EuropeanNumberFormatting">
    <vt:lpwstr>False</vt:lpwstr>
  </property>
  <property fmtid="{D5CDD505-2E9C-101B-9397-08002B2CF9AE}" pid="5" name="NoDecimals">
    <vt:lpwstr>False</vt:lpwstr>
  </property>
  <property fmtid="{D5CDD505-2E9C-101B-9397-08002B2CF9AE}" pid="6" name="CurrencySymbol">
    <vt:lpwstr>€</vt:lpwstr>
  </property>
</Properties>
</file>